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60B60" w14:textId="138837EF" w:rsidR="003408C9" w:rsidRDefault="00000000" w:rsidP="00871C73">
      <w:pPr>
        <w:pStyle w:val="Title"/>
        <w:jc w:val="center"/>
      </w:pPr>
      <w:r>
        <w:t xml:space="preserve">Programming for Data Analytics – Student Edition </w:t>
      </w:r>
    </w:p>
    <w:p w14:paraId="45AF2CBA" w14:textId="77777777" w:rsidR="003408C9" w:rsidRDefault="00000000">
      <w:pPr>
        <w:pStyle w:val="Heading1"/>
      </w:pPr>
      <w:r>
        <w:t>Course Competencies</w:t>
      </w:r>
    </w:p>
    <w:p w14:paraId="6C53C704" w14:textId="77777777" w:rsidR="003408C9" w:rsidRDefault="00000000">
      <w:pPr>
        <w:pStyle w:val="ListBullet"/>
      </w:pPr>
      <w:r>
        <w:t>1. Identify basic commands and functions used in R and Python for data tasks</w:t>
      </w:r>
    </w:p>
    <w:p w14:paraId="6506D06C" w14:textId="77777777" w:rsidR="003408C9" w:rsidRDefault="00000000">
      <w:pPr>
        <w:pStyle w:val="ListBullet"/>
      </w:pPr>
      <w:r>
        <w:t>2. Explain how writing code with comments and structure helps others understand and reuse your work</w:t>
      </w:r>
    </w:p>
    <w:p w14:paraId="5176B5B2" w14:textId="77777777" w:rsidR="003408C9" w:rsidRDefault="00000000">
      <w:pPr>
        <w:pStyle w:val="ListBullet"/>
      </w:pPr>
      <w:r>
        <w:t>3. Use AI copilots and code helpers to write and fix simple scripts for data analysis</w:t>
      </w:r>
    </w:p>
    <w:p w14:paraId="52254E2C" w14:textId="77777777" w:rsidR="003408C9" w:rsidRDefault="00000000">
      <w:pPr>
        <w:pStyle w:val="ListBullet"/>
      </w:pPr>
      <w:r>
        <w:t>4. Compare the time, effort, and reliability of doing data tasks manually versus using automation</w:t>
      </w:r>
    </w:p>
    <w:p w14:paraId="7C34C606" w14:textId="77777777" w:rsidR="003408C9" w:rsidRDefault="00000000">
      <w:pPr>
        <w:pStyle w:val="ListBullet"/>
      </w:pPr>
      <w:r>
        <w:t>5. Identify commonly used R and Python libraries for data analytics and describe their purpose</w:t>
      </w:r>
    </w:p>
    <w:p w14:paraId="0F9DBE6E" w14:textId="77777777" w:rsidR="003408C9" w:rsidRDefault="00000000">
      <w:pPr>
        <w:pStyle w:val="ListBullet"/>
      </w:pPr>
      <w:r>
        <w:t>6. Evaluate the clarity, correctness, and efficiency of code used in data workflows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80"/>
        <w:gridCol w:w="1196"/>
        <w:gridCol w:w="1196"/>
        <w:gridCol w:w="1196"/>
        <w:gridCol w:w="1196"/>
        <w:gridCol w:w="1196"/>
        <w:gridCol w:w="1196"/>
      </w:tblGrid>
      <w:tr w:rsidR="003408C9" w14:paraId="535E5D23" w14:textId="77777777">
        <w:tc>
          <w:tcPr>
            <w:tcW w:w="1234" w:type="dxa"/>
          </w:tcPr>
          <w:p w14:paraId="319F4B51" w14:textId="77777777" w:rsidR="003408C9" w:rsidRDefault="00000000">
            <w:r>
              <w:t>Assessment</w:t>
            </w:r>
          </w:p>
        </w:tc>
        <w:tc>
          <w:tcPr>
            <w:tcW w:w="1234" w:type="dxa"/>
          </w:tcPr>
          <w:p w14:paraId="47193599" w14:textId="77777777" w:rsidR="003408C9" w:rsidRDefault="00000000">
            <w:r>
              <w:t>CLO 1</w:t>
            </w:r>
          </w:p>
        </w:tc>
        <w:tc>
          <w:tcPr>
            <w:tcW w:w="1234" w:type="dxa"/>
          </w:tcPr>
          <w:p w14:paraId="2D29F9E3" w14:textId="77777777" w:rsidR="003408C9" w:rsidRDefault="00000000">
            <w:r>
              <w:t>CLO 2</w:t>
            </w:r>
          </w:p>
        </w:tc>
        <w:tc>
          <w:tcPr>
            <w:tcW w:w="1234" w:type="dxa"/>
          </w:tcPr>
          <w:p w14:paraId="3E6441FF" w14:textId="77777777" w:rsidR="003408C9" w:rsidRDefault="00000000">
            <w:r>
              <w:t>CLO 3</w:t>
            </w:r>
          </w:p>
        </w:tc>
        <w:tc>
          <w:tcPr>
            <w:tcW w:w="1234" w:type="dxa"/>
          </w:tcPr>
          <w:p w14:paraId="2744A6E2" w14:textId="77777777" w:rsidR="003408C9" w:rsidRDefault="00000000">
            <w:r>
              <w:t>CLO 4</w:t>
            </w:r>
          </w:p>
        </w:tc>
        <w:tc>
          <w:tcPr>
            <w:tcW w:w="1234" w:type="dxa"/>
          </w:tcPr>
          <w:p w14:paraId="0FC2FE60" w14:textId="77777777" w:rsidR="003408C9" w:rsidRDefault="00000000">
            <w:r>
              <w:t>CLO 5</w:t>
            </w:r>
          </w:p>
        </w:tc>
        <w:tc>
          <w:tcPr>
            <w:tcW w:w="1234" w:type="dxa"/>
          </w:tcPr>
          <w:p w14:paraId="46A56D49" w14:textId="77777777" w:rsidR="003408C9" w:rsidRDefault="00000000">
            <w:r>
              <w:t>CLO 6</w:t>
            </w:r>
          </w:p>
        </w:tc>
      </w:tr>
      <w:tr w:rsidR="003408C9" w14:paraId="491A6010" w14:textId="77777777">
        <w:tc>
          <w:tcPr>
            <w:tcW w:w="1234" w:type="dxa"/>
          </w:tcPr>
          <w:p w14:paraId="6627FCD3" w14:textId="77777777" w:rsidR="003408C9" w:rsidRDefault="00000000">
            <w:r>
              <w:t>Ch.1 Quiz</w:t>
            </w:r>
          </w:p>
        </w:tc>
        <w:tc>
          <w:tcPr>
            <w:tcW w:w="1234" w:type="dxa"/>
          </w:tcPr>
          <w:p w14:paraId="271B272F" w14:textId="77777777" w:rsidR="003408C9" w:rsidRDefault="003408C9"/>
        </w:tc>
        <w:tc>
          <w:tcPr>
            <w:tcW w:w="1234" w:type="dxa"/>
          </w:tcPr>
          <w:p w14:paraId="57BB0B91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3DB79D2E" w14:textId="77777777" w:rsidR="003408C9" w:rsidRDefault="003408C9"/>
        </w:tc>
        <w:tc>
          <w:tcPr>
            <w:tcW w:w="1234" w:type="dxa"/>
          </w:tcPr>
          <w:p w14:paraId="4815CFF1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07D72F6A" w14:textId="77777777" w:rsidR="003408C9" w:rsidRDefault="003408C9"/>
        </w:tc>
        <w:tc>
          <w:tcPr>
            <w:tcW w:w="1234" w:type="dxa"/>
          </w:tcPr>
          <w:p w14:paraId="6542A755" w14:textId="77777777" w:rsidR="003408C9" w:rsidRDefault="003408C9"/>
        </w:tc>
      </w:tr>
      <w:tr w:rsidR="003408C9" w14:paraId="3AF0E544" w14:textId="77777777">
        <w:tc>
          <w:tcPr>
            <w:tcW w:w="1234" w:type="dxa"/>
          </w:tcPr>
          <w:p w14:paraId="13E42D24" w14:textId="77777777" w:rsidR="003408C9" w:rsidRDefault="00000000">
            <w:r>
              <w:t>Ch 1 Lab Introduction</w:t>
            </w:r>
          </w:p>
        </w:tc>
        <w:tc>
          <w:tcPr>
            <w:tcW w:w="1234" w:type="dxa"/>
          </w:tcPr>
          <w:p w14:paraId="33A48410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496B2650" w14:textId="77777777" w:rsidR="003408C9" w:rsidRDefault="003408C9"/>
        </w:tc>
        <w:tc>
          <w:tcPr>
            <w:tcW w:w="1234" w:type="dxa"/>
          </w:tcPr>
          <w:p w14:paraId="2EA9B65C" w14:textId="77777777" w:rsidR="003408C9" w:rsidRDefault="003408C9"/>
        </w:tc>
        <w:tc>
          <w:tcPr>
            <w:tcW w:w="1234" w:type="dxa"/>
          </w:tcPr>
          <w:p w14:paraId="3FC5C575" w14:textId="77777777" w:rsidR="003408C9" w:rsidRDefault="003408C9"/>
        </w:tc>
        <w:tc>
          <w:tcPr>
            <w:tcW w:w="1234" w:type="dxa"/>
          </w:tcPr>
          <w:p w14:paraId="2134F1C6" w14:textId="77777777" w:rsidR="003408C9" w:rsidRDefault="003408C9"/>
        </w:tc>
        <w:tc>
          <w:tcPr>
            <w:tcW w:w="1234" w:type="dxa"/>
          </w:tcPr>
          <w:p w14:paraId="072BEB5C" w14:textId="77777777" w:rsidR="003408C9" w:rsidRDefault="003408C9"/>
        </w:tc>
      </w:tr>
      <w:tr w:rsidR="003408C9" w14:paraId="6B6154CD" w14:textId="77777777">
        <w:tc>
          <w:tcPr>
            <w:tcW w:w="1234" w:type="dxa"/>
          </w:tcPr>
          <w:p w14:paraId="46982810" w14:textId="77777777" w:rsidR="003408C9" w:rsidRDefault="00000000">
            <w:r>
              <w:t>Ch.2 Quiz</w:t>
            </w:r>
          </w:p>
        </w:tc>
        <w:tc>
          <w:tcPr>
            <w:tcW w:w="1234" w:type="dxa"/>
          </w:tcPr>
          <w:p w14:paraId="5645B6CB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4B826070" w14:textId="77777777" w:rsidR="003408C9" w:rsidRDefault="003408C9"/>
        </w:tc>
        <w:tc>
          <w:tcPr>
            <w:tcW w:w="1234" w:type="dxa"/>
          </w:tcPr>
          <w:p w14:paraId="63BA8898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06171C3E" w14:textId="77777777" w:rsidR="003408C9" w:rsidRDefault="003408C9"/>
        </w:tc>
        <w:tc>
          <w:tcPr>
            <w:tcW w:w="1234" w:type="dxa"/>
          </w:tcPr>
          <w:p w14:paraId="3FA33504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7335A0A8" w14:textId="77777777" w:rsidR="003408C9" w:rsidRDefault="003408C9"/>
        </w:tc>
      </w:tr>
      <w:tr w:rsidR="003408C9" w14:paraId="44FE60E5" w14:textId="77777777">
        <w:tc>
          <w:tcPr>
            <w:tcW w:w="1234" w:type="dxa"/>
          </w:tcPr>
          <w:p w14:paraId="0FFF1B69" w14:textId="77777777" w:rsidR="003408C9" w:rsidRDefault="00000000">
            <w:r>
              <w:t>Ch.3 Quiz</w:t>
            </w:r>
          </w:p>
        </w:tc>
        <w:tc>
          <w:tcPr>
            <w:tcW w:w="1234" w:type="dxa"/>
          </w:tcPr>
          <w:p w14:paraId="48CB4404" w14:textId="77777777" w:rsidR="003408C9" w:rsidRDefault="003408C9"/>
        </w:tc>
        <w:tc>
          <w:tcPr>
            <w:tcW w:w="1234" w:type="dxa"/>
          </w:tcPr>
          <w:p w14:paraId="38FD221F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6212E2D7" w14:textId="77777777" w:rsidR="003408C9" w:rsidRDefault="003408C9"/>
        </w:tc>
        <w:tc>
          <w:tcPr>
            <w:tcW w:w="1234" w:type="dxa"/>
          </w:tcPr>
          <w:p w14:paraId="09953B4F" w14:textId="77777777" w:rsidR="003408C9" w:rsidRDefault="003408C9"/>
        </w:tc>
        <w:tc>
          <w:tcPr>
            <w:tcW w:w="1234" w:type="dxa"/>
          </w:tcPr>
          <w:p w14:paraId="3D10FA13" w14:textId="77777777" w:rsidR="003408C9" w:rsidRDefault="003408C9"/>
        </w:tc>
        <w:tc>
          <w:tcPr>
            <w:tcW w:w="1234" w:type="dxa"/>
          </w:tcPr>
          <w:p w14:paraId="4F568378" w14:textId="77777777" w:rsidR="003408C9" w:rsidRDefault="003408C9"/>
        </w:tc>
      </w:tr>
      <w:tr w:rsidR="003408C9" w14:paraId="45181C92" w14:textId="77777777">
        <w:tc>
          <w:tcPr>
            <w:tcW w:w="1234" w:type="dxa"/>
          </w:tcPr>
          <w:p w14:paraId="6DD803E9" w14:textId="77777777" w:rsidR="003408C9" w:rsidRDefault="00000000">
            <w:r>
              <w:t>Ch.4 Quiz</w:t>
            </w:r>
          </w:p>
        </w:tc>
        <w:tc>
          <w:tcPr>
            <w:tcW w:w="1234" w:type="dxa"/>
          </w:tcPr>
          <w:p w14:paraId="131AEFDE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0B70D29F" w14:textId="77777777" w:rsidR="003408C9" w:rsidRDefault="003408C9"/>
        </w:tc>
        <w:tc>
          <w:tcPr>
            <w:tcW w:w="1234" w:type="dxa"/>
          </w:tcPr>
          <w:p w14:paraId="024CCF5E" w14:textId="77777777" w:rsidR="003408C9" w:rsidRDefault="003408C9"/>
        </w:tc>
        <w:tc>
          <w:tcPr>
            <w:tcW w:w="1234" w:type="dxa"/>
          </w:tcPr>
          <w:p w14:paraId="57BC0610" w14:textId="77777777" w:rsidR="003408C9" w:rsidRDefault="003408C9"/>
        </w:tc>
        <w:tc>
          <w:tcPr>
            <w:tcW w:w="1234" w:type="dxa"/>
          </w:tcPr>
          <w:p w14:paraId="63418781" w14:textId="77777777" w:rsidR="003408C9" w:rsidRDefault="003408C9"/>
        </w:tc>
        <w:tc>
          <w:tcPr>
            <w:tcW w:w="1234" w:type="dxa"/>
          </w:tcPr>
          <w:p w14:paraId="63F83BB9" w14:textId="77777777" w:rsidR="003408C9" w:rsidRDefault="00000000">
            <w:r>
              <w:t>✔</w:t>
            </w:r>
          </w:p>
        </w:tc>
      </w:tr>
      <w:tr w:rsidR="003408C9" w14:paraId="7E7FF266" w14:textId="77777777">
        <w:tc>
          <w:tcPr>
            <w:tcW w:w="1234" w:type="dxa"/>
          </w:tcPr>
          <w:p w14:paraId="490CEA40" w14:textId="77777777" w:rsidR="003408C9" w:rsidRDefault="00000000">
            <w:r>
              <w:t>Ch 4 Lab Understanding Programs</w:t>
            </w:r>
          </w:p>
        </w:tc>
        <w:tc>
          <w:tcPr>
            <w:tcW w:w="1234" w:type="dxa"/>
          </w:tcPr>
          <w:p w14:paraId="0F837198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40A98D9D" w14:textId="77777777" w:rsidR="003408C9" w:rsidRDefault="003408C9"/>
        </w:tc>
        <w:tc>
          <w:tcPr>
            <w:tcW w:w="1234" w:type="dxa"/>
          </w:tcPr>
          <w:p w14:paraId="43AA9F1F" w14:textId="77777777" w:rsidR="003408C9" w:rsidRDefault="003408C9"/>
        </w:tc>
        <w:tc>
          <w:tcPr>
            <w:tcW w:w="1234" w:type="dxa"/>
          </w:tcPr>
          <w:p w14:paraId="03A72EFF" w14:textId="77777777" w:rsidR="003408C9" w:rsidRDefault="003408C9"/>
        </w:tc>
        <w:tc>
          <w:tcPr>
            <w:tcW w:w="1234" w:type="dxa"/>
          </w:tcPr>
          <w:p w14:paraId="3FC2B218" w14:textId="77777777" w:rsidR="003408C9" w:rsidRDefault="003408C9"/>
        </w:tc>
        <w:tc>
          <w:tcPr>
            <w:tcW w:w="1234" w:type="dxa"/>
          </w:tcPr>
          <w:p w14:paraId="2B372B2C" w14:textId="77777777" w:rsidR="003408C9" w:rsidRDefault="00000000">
            <w:r>
              <w:t>✔</w:t>
            </w:r>
          </w:p>
        </w:tc>
      </w:tr>
      <w:tr w:rsidR="003408C9" w14:paraId="5B0F9DF1" w14:textId="77777777">
        <w:tc>
          <w:tcPr>
            <w:tcW w:w="1234" w:type="dxa"/>
          </w:tcPr>
          <w:p w14:paraId="0D8334D5" w14:textId="77777777" w:rsidR="003408C9" w:rsidRDefault="00000000">
            <w:r>
              <w:t>Ch.5 Quiz</w:t>
            </w:r>
          </w:p>
        </w:tc>
        <w:tc>
          <w:tcPr>
            <w:tcW w:w="1234" w:type="dxa"/>
          </w:tcPr>
          <w:p w14:paraId="7D8E99EE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62B43565" w14:textId="77777777" w:rsidR="003408C9" w:rsidRDefault="003408C9"/>
        </w:tc>
        <w:tc>
          <w:tcPr>
            <w:tcW w:w="1234" w:type="dxa"/>
          </w:tcPr>
          <w:p w14:paraId="3671604C" w14:textId="77777777" w:rsidR="003408C9" w:rsidRDefault="003408C9"/>
        </w:tc>
        <w:tc>
          <w:tcPr>
            <w:tcW w:w="1234" w:type="dxa"/>
          </w:tcPr>
          <w:p w14:paraId="36882012" w14:textId="77777777" w:rsidR="003408C9" w:rsidRDefault="003408C9"/>
        </w:tc>
        <w:tc>
          <w:tcPr>
            <w:tcW w:w="1234" w:type="dxa"/>
          </w:tcPr>
          <w:p w14:paraId="1F4331ED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6FDF0D56" w14:textId="77777777" w:rsidR="003408C9" w:rsidRDefault="003408C9"/>
        </w:tc>
      </w:tr>
      <w:tr w:rsidR="003408C9" w14:paraId="46325F32" w14:textId="77777777">
        <w:tc>
          <w:tcPr>
            <w:tcW w:w="1234" w:type="dxa"/>
          </w:tcPr>
          <w:p w14:paraId="012B1094" w14:textId="77777777" w:rsidR="003408C9" w:rsidRDefault="00000000">
            <w:r>
              <w:t>Ch 5 Lab Data Object</w:t>
            </w:r>
          </w:p>
        </w:tc>
        <w:tc>
          <w:tcPr>
            <w:tcW w:w="1234" w:type="dxa"/>
          </w:tcPr>
          <w:p w14:paraId="6C27B210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49E707C6" w14:textId="77777777" w:rsidR="003408C9" w:rsidRDefault="003408C9"/>
        </w:tc>
        <w:tc>
          <w:tcPr>
            <w:tcW w:w="1234" w:type="dxa"/>
          </w:tcPr>
          <w:p w14:paraId="3F2214F7" w14:textId="77777777" w:rsidR="003408C9" w:rsidRDefault="003408C9"/>
        </w:tc>
        <w:tc>
          <w:tcPr>
            <w:tcW w:w="1234" w:type="dxa"/>
          </w:tcPr>
          <w:p w14:paraId="198B2000" w14:textId="77777777" w:rsidR="003408C9" w:rsidRDefault="003408C9"/>
        </w:tc>
        <w:tc>
          <w:tcPr>
            <w:tcW w:w="1234" w:type="dxa"/>
          </w:tcPr>
          <w:p w14:paraId="0957526E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760202CD" w14:textId="77777777" w:rsidR="003408C9" w:rsidRDefault="003408C9"/>
        </w:tc>
      </w:tr>
      <w:tr w:rsidR="003408C9" w14:paraId="026224B8" w14:textId="77777777">
        <w:tc>
          <w:tcPr>
            <w:tcW w:w="1234" w:type="dxa"/>
          </w:tcPr>
          <w:p w14:paraId="157ACA39" w14:textId="77777777" w:rsidR="003408C9" w:rsidRDefault="00000000">
            <w:r>
              <w:t>Ch.6 Quiz</w:t>
            </w:r>
          </w:p>
        </w:tc>
        <w:tc>
          <w:tcPr>
            <w:tcW w:w="1234" w:type="dxa"/>
          </w:tcPr>
          <w:p w14:paraId="22ACA402" w14:textId="77777777" w:rsidR="003408C9" w:rsidRDefault="003408C9"/>
        </w:tc>
        <w:tc>
          <w:tcPr>
            <w:tcW w:w="1234" w:type="dxa"/>
          </w:tcPr>
          <w:p w14:paraId="541C9626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67B91D33" w14:textId="77777777" w:rsidR="003408C9" w:rsidRDefault="003408C9"/>
        </w:tc>
        <w:tc>
          <w:tcPr>
            <w:tcW w:w="1234" w:type="dxa"/>
          </w:tcPr>
          <w:p w14:paraId="43A20EDC" w14:textId="77777777" w:rsidR="003408C9" w:rsidRDefault="003408C9"/>
        </w:tc>
        <w:tc>
          <w:tcPr>
            <w:tcW w:w="1234" w:type="dxa"/>
          </w:tcPr>
          <w:p w14:paraId="3B20E5E3" w14:textId="77777777" w:rsidR="003408C9" w:rsidRDefault="003408C9"/>
        </w:tc>
        <w:tc>
          <w:tcPr>
            <w:tcW w:w="1234" w:type="dxa"/>
          </w:tcPr>
          <w:p w14:paraId="782018BE" w14:textId="77777777" w:rsidR="003408C9" w:rsidRDefault="00000000">
            <w:r>
              <w:t>✔</w:t>
            </w:r>
          </w:p>
        </w:tc>
      </w:tr>
      <w:tr w:rsidR="003408C9" w14:paraId="4EA82866" w14:textId="77777777">
        <w:tc>
          <w:tcPr>
            <w:tcW w:w="1234" w:type="dxa"/>
          </w:tcPr>
          <w:p w14:paraId="0A274558" w14:textId="77777777" w:rsidR="003408C9" w:rsidRDefault="00000000">
            <w:r>
              <w:t>Ch 6 Lab Readable Code</w:t>
            </w:r>
          </w:p>
        </w:tc>
        <w:tc>
          <w:tcPr>
            <w:tcW w:w="1234" w:type="dxa"/>
          </w:tcPr>
          <w:p w14:paraId="1F9BF1AD" w14:textId="77777777" w:rsidR="003408C9" w:rsidRDefault="003408C9"/>
        </w:tc>
        <w:tc>
          <w:tcPr>
            <w:tcW w:w="1234" w:type="dxa"/>
          </w:tcPr>
          <w:p w14:paraId="3C9346DD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791272BF" w14:textId="77777777" w:rsidR="003408C9" w:rsidRDefault="003408C9"/>
        </w:tc>
        <w:tc>
          <w:tcPr>
            <w:tcW w:w="1234" w:type="dxa"/>
          </w:tcPr>
          <w:p w14:paraId="53C90578" w14:textId="77777777" w:rsidR="003408C9" w:rsidRDefault="003408C9"/>
        </w:tc>
        <w:tc>
          <w:tcPr>
            <w:tcW w:w="1234" w:type="dxa"/>
          </w:tcPr>
          <w:p w14:paraId="61E39EA3" w14:textId="77777777" w:rsidR="003408C9" w:rsidRDefault="003408C9"/>
        </w:tc>
        <w:tc>
          <w:tcPr>
            <w:tcW w:w="1234" w:type="dxa"/>
          </w:tcPr>
          <w:p w14:paraId="7449CF71" w14:textId="77777777" w:rsidR="003408C9" w:rsidRDefault="00000000">
            <w:r>
              <w:t>✔</w:t>
            </w:r>
          </w:p>
        </w:tc>
      </w:tr>
      <w:tr w:rsidR="003408C9" w14:paraId="29B2100E" w14:textId="77777777">
        <w:tc>
          <w:tcPr>
            <w:tcW w:w="1234" w:type="dxa"/>
          </w:tcPr>
          <w:p w14:paraId="24229EC2" w14:textId="77777777" w:rsidR="003408C9" w:rsidRDefault="00000000">
            <w:r>
              <w:t>Ch.7 Quiz</w:t>
            </w:r>
          </w:p>
        </w:tc>
        <w:tc>
          <w:tcPr>
            <w:tcW w:w="1234" w:type="dxa"/>
          </w:tcPr>
          <w:p w14:paraId="5F3139D0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7E83C962" w14:textId="77777777" w:rsidR="003408C9" w:rsidRDefault="003408C9"/>
        </w:tc>
        <w:tc>
          <w:tcPr>
            <w:tcW w:w="1234" w:type="dxa"/>
          </w:tcPr>
          <w:p w14:paraId="20D1B93A" w14:textId="77777777" w:rsidR="003408C9" w:rsidRDefault="003408C9"/>
        </w:tc>
        <w:tc>
          <w:tcPr>
            <w:tcW w:w="1234" w:type="dxa"/>
          </w:tcPr>
          <w:p w14:paraId="28BBAD07" w14:textId="77777777" w:rsidR="003408C9" w:rsidRDefault="003408C9"/>
        </w:tc>
        <w:tc>
          <w:tcPr>
            <w:tcW w:w="1234" w:type="dxa"/>
          </w:tcPr>
          <w:p w14:paraId="42E9BFE8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1C74035F" w14:textId="77777777" w:rsidR="003408C9" w:rsidRDefault="003408C9"/>
        </w:tc>
      </w:tr>
      <w:tr w:rsidR="003408C9" w14:paraId="71C43F12" w14:textId="77777777">
        <w:tc>
          <w:tcPr>
            <w:tcW w:w="1234" w:type="dxa"/>
          </w:tcPr>
          <w:p w14:paraId="2F1EB9EF" w14:textId="77777777" w:rsidR="003408C9" w:rsidRDefault="00000000">
            <w:r>
              <w:lastRenderedPageBreak/>
              <w:t>Ch 7 Lab Functions</w:t>
            </w:r>
          </w:p>
        </w:tc>
        <w:tc>
          <w:tcPr>
            <w:tcW w:w="1234" w:type="dxa"/>
          </w:tcPr>
          <w:p w14:paraId="48CFDF4A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69B5EF13" w14:textId="77777777" w:rsidR="003408C9" w:rsidRDefault="003408C9"/>
        </w:tc>
        <w:tc>
          <w:tcPr>
            <w:tcW w:w="1234" w:type="dxa"/>
          </w:tcPr>
          <w:p w14:paraId="03A199E7" w14:textId="77777777" w:rsidR="003408C9" w:rsidRDefault="003408C9"/>
        </w:tc>
        <w:tc>
          <w:tcPr>
            <w:tcW w:w="1234" w:type="dxa"/>
          </w:tcPr>
          <w:p w14:paraId="6999D8E8" w14:textId="77777777" w:rsidR="003408C9" w:rsidRDefault="003408C9"/>
        </w:tc>
        <w:tc>
          <w:tcPr>
            <w:tcW w:w="1234" w:type="dxa"/>
          </w:tcPr>
          <w:p w14:paraId="4E2319A4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339B8EDB" w14:textId="77777777" w:rsidR="003408C9" w:rsidRDefault="003408C9"/>
        </w:tc>
      </w:tr>
      <w:tr w:rsidR="003408C9" w14:paraId="3D3290BC" w14:textId="77777777">
        <w:tc>
          <w:tcPr>
            <w:tcW w:w="1234" w:type="dxa"/>
          </w:tcPr>
          <w:p w14:paraId="10B49BBD" w14:textId="77777777" w:rsidR="003408C9" w:rsidRDefault="00000000">
            <w:r>
              <w:t>Ch.8 Quiz</w:t>
            </w:r>
          </w:p>
        </w:tc>
        <w:tc>
          <w:tcPr>
            <w:tcW w:w="1234" w:type="dxa"/>
          </w:tcPr>
          <w:p w14:paraId="7BC7616C" w14:textId="77777777" w:rsidR="003408C9" w:rsidRDefault="003408C9"/>
        </w:tc>
        <w:tc>
          <w:tcPr>
            <w:tcW w:w="1234" w:type="dxa"/>
          </w:tcPr>
          <w:p w14:paraId="2AF15C2E" w14:textId="77777777" w:rsidR="003408C9" w:rsidRDefault="003408C9"/>
        </w:tc>
        <w:tc>
          <w:tcPr>
            <w:tcW w:w="1234" w:type="dxa"/>
          </w:tcPr>
          <w:p w14:paraId="086A1294" w14:textId="77777777" w:rsidR="003408C9" w:rsidRDefault="003408C9"/>
        </w:tc>
        <w:tc>
          <w:tcPr>
            <w:tcW w:w="1234" w:type="dxa"/>
          </w:tcPr>
          <w:p w14:paraId="68575E47" w14:textId="77777777" w:rsidR="003408C9" w:rsidRDefault="003408C9"/>
        </w:tc>
        <w:tc>
          <w:tcPr>
            <w:tcW w:w="1234" w:type="dxa"/>
          </w:tcPr>
          <w:p w14:paraId="7AC8B191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0050F779" w14:textId="77777777" w:rsidR="003408C9" w:rsidRDefault="003408C9"/>
        </w:tc>
      </w:tr>
      <w:tr w:rsidR="003408C9" w14:paraId="49DCCADC" w14:textId="77777777">
        <w:tc>
          <w:tcPr>
            <w:tcW w:w="1234" w:type="dxa"/>
          </w:tcPr>
          <w:p w14:paraId="57E7437B" w14:textId="77777777" w:rsidR="003408C9" w:rsidRDefault="00000000">
            <w:r>
              <w:t>Ch 8 Lab Ecosystem</w:t>
            </w:r>
          </w:p>
        </w:tc>
        <w:tc>
          <w:tcPr>
            <w:tcW w:w="1234" w:type="dxa"/>
          </w:tcPr>
          <w:p w14:paraId="5E149CF9" w14:textId="77777777" w:rsidR="003408C9" w:rsidRDefault="003408C9"/>
        </w:tc>
        <w:tc>
          <w:tcPr>
            <w:tcW w:w="1234" w:type="dxa"/>
          </w:tcPr>
          <w:p w14:paraId="57D6EDBF" w14:textId="77777777" w:rsidR="003408C9" w:rsidRDefault="003408C9"/>
        </w:tc>
        <w:tc>
          <w:tcPr>
            <w:tcW w:w="1234" w:type="dxa"/>
          </w:tcPr>
          <w:p w14:paraId="6B6BAACD" w14:textId="77777777" w:rsidR="003408C9" w:rsidRDefault="003408C9"/>
        </w:tc>
        <w:tc>
          <w:tcPr>
            <w:tcW w:w="1234" w:type="dxa"/>
          </w:tcPr>
          <w:p w14:paraId="1C846253" w14:textId="77777777" w:rsidR="003408C9" w:rsidRDefault="003408C9"/>
        </w:tc>
        <w:tc>
          <w:tcPr>
            <w:tcW w:w="1234" w:type="dxa"/>
          </w:tcPr>
          <w:p w14:paraId="1DBCDAB4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711EE8FB" w14:textId="77777777" w:rsidR="003408C9" w:rsidRDefault="003408C9"/>
        </w:tc>
      </w:tr>
      <w:tr w:rsidR="003408C9" w14:paraId="13C39F1D" w14:textId="77777777">
        <w:tc>
          <w:tcPr>
            <w:tcW w:w="1234" w:type="dxa"/>
          </w:tcPr>
          <w:p w14:paraId="365F467E" w14:textId="77777777" w:rsidR="003408C9" w:rsidRDefault="00000000">
            <w:r>
              <w:t>Ch.9 Quiz</w:t>
            </w:r>
          </w:p>
        </w:tc>
        <w:tc>
          <w:tcPr>
            <w:tcW w:w="1234" w:type="dxa"/>
          </w:tcPr>
          <w:p w14:paraId="0020312F" w14:textId="77777777" w:rsidR="003408C9" w:rsidRDefault="003408C9"/>
        </w:tc>
        <w:tc>
          <w:tcPr>
            <w:tcW w:w="1234" w:type="dxa"/>
          </w:tcPr>
          <w:p w14:paraId="6E0B90A5" w14:textId="77777777" w:rsidR="003408C9" w:rsidRDefault="003408C9"/>
        </w:tc>
        <w:tc>
          <w:tcPr>
            <w:tcW w:w="1234" w:type="dxa"/>
          </w:tcPr>
          <w:p w14:paraId="4CB8E91A" w14:textId="77777777" w:rsidR="003408C9" w:rsidRDefault="003408C9"/>
        </w:tc>
        <w:tc>
          <w:tcPr>
            <w:tcW w:w="1234" w:type="dxa"/>
          </w:tcPr>
          <w:p w14:paraId="6CD36688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05115251" w14:textId="77777777" w:rsidR="003408C9" w:rsidRDefault="003408C9"/>
        </w:tc>
        <w:tc>
          <w:tcPr>
            <w:tcW w:w="1234" w:type="dxa"/>
          </w:tcPr>
          <w:p w14:paraId="048F97EA" w14:textId="77777777" w:rsidR="003408C9" w:rsidRDefault="003408C9"/>
        </w:tc>
      </w:tr>
      <w:tr w:rsidR="003408C9" w14:paraId="66EE346B" w14:textId="77777777">
        <w:tc>
          <w:tcPr>
            <w:tcW w:w="1234" w:type="dxa"/>
          </w:tcPr>
          <w:p w14:paraId="52BBCA5D" w14:textId="77777777" w:rsidR="003408C9" w:rsidRDefault="00000000">
            <w:r>
              <w:t>Ch 9 Lab Automation</w:t>
            </w:r>
          </w:p>
        </w:tc>
        <w:tc>
          <w:tcPr>
            <w:tcW w:w="1234" w:type="dxa"/>
          </w:tcPr>
          <w:p w14:paraId="094F3FC9" w14:textId="77777777" w:rsidR="003408C9" w:rsidRDefault="003408C9"/>
        </w:tc>
        <w:tc>
          <w:tcPr>
            <w:tcW w:w="1234" w:type="dxa"/>
          </w:tcPr>
          <w:p w14:paraId="404EA802" w14:textId="77777777" w:rsidR="003408C9" w:rsidRDefault="003408C9"/>
        </w:tc>
        <w:tc>
          <w:tcPr>
            <w:tcW w:w="1234" w:type="dxa"/>
          </w:tcPr>
          <w:p w14:paraId="24903217" w14:textId="77777777" w:rsidR="003408C9" w:rsidRDefault="003408C9"/>
        </w:tc>
        <w:tc>
          <w:tcPr>
            <w:tcW w:w="1234" w:type="dxa"/>
          </w:tcPr>
          <w:p w14:paraId="4ADE5C45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4F869A95" w14:textId="77777777" w:rsidR="003408C9" w:rsidRDefault="003408C9"/>
        </w:tc>
        <w:tc>
          <w:tcPr>
            <w:tcW w:w="1234" w:type="dxa"/>
          </w:tcPr>
          <w:p w14:paraId="79E525F5" w14:textId="77777777" w:rsidR="003408C9" w:rsidRDefault="003408C9"/>
        </w:tc>
      </w:tr>
      <w:tr w:rsidR="003408C9" w14:paraId="1A773064" w14:textId="77777777">
        <w:tc>
          <w:tcPr>
            <w:tcW w:w="1234" w:type="dxa"/>
          </w:tcPr>
          <w:p w14:paraId="5B5DD5FF" w14:textId="77777777" w:rsidR="003408C9" w:rsidRDefault="00000000">
            <w:r>
              <w:t>Ch.10 Quiz</w:t>
            </w:r>
          </w:p>
        </w:tc>
        <w:tc>
          <w:tcPr>
            <w:tcW w:w="1234" w:type="dxa"/>
          </w:tcPr>
          <w:p w14:paraId="39E76B68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7E105177" w14:textId="77777777" w:rsidR="003408C9" w:rsidRDefault="003408C9"/>
        </w:tc>
        <w:tc>
          <w:tcPr>
            <w:tcW w:w="1234" w:type="dxa"/>
          </w:tcPr>
          <w:p w14:paraId="53123685" w14:textId="77777777" w:rsidR="003408C9" w:rsidRDefault="003408C9"/>
        </w:tc>
        <w:tc>
          <w:tcPr>
            <w:tcW w:w="1234" w:type="dxa"/>
          </w:tcPr>
          <w:p w14:paraId="7CC2628E" w14:textId="77777777" w:rsidR="003408C9" w:rsidRDefault="003408C9"/>
        </w:tc>
        <w:tc>
          <w:tcPr>
            <w:tcW w:w="1234" w:type="dxa"/>
          </w:tcPr>
          <w:p w14:paraId="484BE469" w14:textId="77777777" w:rsidR="003408C9" w:rsidRDefault="003408C9"/>
        </w:tc>
        <w:tc>
          <w:tcPr>
            <w:tcW w:w="1234" w:type="dxa"/>
          </w:tcPr>
          <w:p w14:paraId="22866FAE" w14:textId="77777777" w:rsidR="003408C9" w:rsidRDefault="00000000">
            <w:r>
              <w:t>✔</w:t>
            </w:r>
          </w:p>
        </w:tc>
      </w:tr>
      <w:tr w:rsidR="003408C9" w14:paraId="24C268DB" w14:textId="77777777">
        <w:tc>
          <w:tcPr>
            <w:tcW w:w="1234" w:type="dxa"/>
          </w:tcPr>
          <w:p w14:paraId="69883F6C" w14:textId="77777777" w:rsidR="003408C9" w:rsidRDefault="00000000">
            <w:r>
              <w:t>Ch 10 Lab Debugging</w:t>
            </w:r>
          </w:p>
        </w:tc>
        <w:tc>
          <w:tcPr>
            <w:tcW w:w="1234" w:type="dxa"/>
          </w:tcPr>
          <w:p w14:paraId="2AF5FCEF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39F5297A" w14:textId="77777777" w:rsidR="003408C9" w:rsidRDefault="003408C9"/>
        </w:tc>
        <w:tc>
          <w:tcPr>
            <w:tcW w:w="1234" w:type="dxa"/>
          </w:tcPr>
          <w:p w14:paraId="0D450032" w14:textId="77777777" w:rsidR="003408C9" w:rsidRDefault="003408C9"/>
        </w:tc>
        <w:tc>
          <w:tcPr>
            <w:tcW w:w="1234" w:type="dxa"/>
          </w:tcPr>
          <w:p w14:paraId="2B252D98" w14:textId="77777777" w:rsidR="003408C9" w:rsidRDefault="003408C9"/>
        </w:tc>
        <w:tc>
          <w:tcPr>
            <w:tcW w:w="1234" w:type="dxa"/>
          </w:tcPr>
          <w:p w14:paraId="4C52F93C" w14:textId="77777777" w:rsidR="003408C9" w:rsidRDefault="003408C9"/>
        </w:tc>
        <w:tc>
          <w:tcPr>
            <w:tcW w:w="1234" w:type="dxa"/>
          </w:tcPr>
          <w:p w14:paraId="2630448C" w14:textId="77777777" w:rsidR="003408C9" w:rsidRDefault="00000000">
            <w:r>
              <w:t>✔</w:t>
            </w:r>
          </w:p>
        </w:tc>
      </w:tr>
      <w:tr w:rsidR="003408C9" w14:paraId="70BB44EB" w14:textId="77777777">
        <w:tc>
          <w:tcPr>
            <w:tcW w:w="1234" w:type="dxa"/>
          </w:tcPr>
          <w:p w14:paraId="513D63A9" w14:textId="77777777" w:rsidR="003408C9" w:rsidRDefault="00000000">
            <w:r>
              <w:t>Ch.11 Quiz</w:t>
            </w:r>
          </w:p>
        </w:tc>
        <w:tc>
          <w:tcPr>
            <w:tcW w:w="1234" w:type="dxa"/>
          </w:tcPr>
          <w:p w14:paraId="3B253CE3" w14:textId="77777777" w:rsidR="003408C9" w:rsidRDefault="003408C9"/>
        </w:tc>
        <w:tc>
          <w:tcPr>
            <w:tcW w:w="1234" w:type="dxa"/>
          </w:tcPr>
          <w:p w14:paraId="1E9D98EC" w14:textId="77777777" w:rsidR="003408C9" w:rsidRDefault="003408C9"/>
        </w:tc>
        <w:tc>
          <w:tcPr>
            <w:tcW w:w="1234" w:type="dxa"/>
          </w:tcPr>
          <w:p w14:paraId="1F006204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6CBCE37B" w14:textId="77777777" w:rsidR="003408C9" w:rsidRDefault="003408C9"/>
        </w:tc>
        <w:tc>
          <w:tcPr>
            <w:tcW w:w="1234" w:type="dxa"/>
          </w:tcPr>
          <w:p w14:paraId="256FD015" w14:textId="77777777" w:rsidR="003408C9" w:rsidRDefault="003408C9"/>
        </w:tc>
        <w:tc>
          <w:tcPr>
            <w:tcW w:w="1234" w:type="dxa"/>
          </w:tcPr>
          <w:p w14:paraId="4D8E8CC5" w14:textId="77777777" w:rsidR="003408C9" w:rsidRDefault="00000000">
            <w:r>
              <w:t>✔</w:t>
            </w:r>
          </w:p>
        </w:tc>
      </w:tr>
      <w:tr w:rsidR="003408C9" w14:paraId="1E40812F" w14:textId="77777777">
        <w:tc>
          <w:tcPr>
            <w:tcW w:w="1234" w:type="dxa"/>
          </w:tcPr>
          <w:p w14:paraId="5B4FE607" w14:textId="77777777" w:rsidR="003408C9" w:rsidRDefault="00000000">
            <w:r>
              <w:t>Ch 11 Lab AI Assistant</w:t>
            </w:r>
          </w:p>
        </w:tc>
        <w:tc>
          <w:tcPr>
            <w:tcW w:w="1234" w:type="dxa"/>
          </w:tcPr>
          <w:p w14:paraId="233881B9" w14:textId="77777777" w:rsidR="003408C9" w:rsidRDefault="003408C9"/>
        </w:tc>
        <w:tc>
          <w:tcPr>
            <w:tcW w:w="1234" w:type="dxa"/>
          </w:tcPr>
          <w:p w14:paraId="49D54E41" w14:textId="77777777" w:rsidR="003408C9" w:rsidRDefault="003408C9"/>
        </w:tc>
        <w:tc>
          <w:tcPr>
            <w:tcW w:w="1234" w:type="dxa"/>
          </w:tcPr>
          <w:p w14:paraId="1727E85C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7109D59B" w14:textId="77777777" w:rsidR="003408C9" w:rsidRDefault="003408C9"/>
        </w:tc>
        <w:tc>
          <w:tcPr>
            <w:tcW w:w="1234" w:type="dxa"/>
          </w:tcPr>
          <w:p w14:paraId="21548064" w14:textId="77777777" w:rsidR="003408C9" w:rsidRDefault="003408C9"/>
        </w:tc>
        <w:tc>
          <w:tcPr>
            <w:tcW w:w="1234" w:type="dxa"/>
          </w:tcPr>
          <w:p w14:paraId="41CE3127" w14:textId="77777777" w:rsidR="003408C9" w:rsidRDefault="00000000">
            <w:r>
              <w:t>✔</w:t>
            </w:r>
          </w:p>
        </w:tc>
      </w:tr>
      <w:tr w:rsidR="003408C9" w14:paraId="11E98478" w14:textId="77777777">
        <w:tc>
          <w:tcPr>
            <w:tcW w:w="1234" w:type="dxa"/>
          </w:tcPr>
          <w:p w14:paraId="2BA89DA6" w14:textId="77777777" w:rsidR="003408C9" w:rsidRDefault="00000000">
            <w:r>
              <w:t>Ch.12 Quiz</w:t>
            </w:r>
          </w:p>
        </w:tc>
        <w:tc>
          <w:tcPr>
            <w:tcW w:w="1234" w:type="dxa"/>
          </w:tcPr>
          <w:p w14:paraId="7EB4BE45" w14:textId="77777777" w:rsidR="003408C9" w:rsidRDefault="003408C9"/>
        </w:tc>
        <w:tc>
          <w:tcPr>
            <w:tcW w:w="1234" w:type="dxa"/>
          </w:tcPr>
          <w:p w14:paraId="76F45C84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178E331C" w14:textId="77777777" w:rsidR="003408C9" w:rsidRDefault="003408C9"/>
        </w:tc>
        <w:tc>
          <w:tcPr>
            <w:tcW w:w="1234" w:type="dxa"/>
          </w:tcPr>
          <w:p w14:paraId="454B7617" w14:textId="77777777" w:rsidR="003408C9" w:rsidRDefault="003408C9"/>
        </w:tc>
        <w:tc>
          <w:tcPr>
            <w:tcW w:w="1234" w:type="dxa"/>
          </w:tcPr>
          <w:p w14:paraId="7AFE1DAE" w14:textId="77777777" w:rsidR="003408C9" w:rsidRDefault="003408C9"/>
        </w:tc>
        <w:tc>
          <w:tcPr>
            <w:tcW w:w="1234" w:type="dxa"/>
          </w:tcPr>
          <w:p w14:paraId="01C58770" w14:textId="77777777" w:rsidR="003408C9" w:rsidRDefault="00000000">
            <w:r>
              <w:t>✔</w:t>
            </w:r>
          </w:p>
        </w:tc>
      </w:tr>
      <w:tr w:rsidR="003408C9" w14:paraId="5F8DFFD5" w14:textId="77777777">
        <w:tc>
          <w:tcPr>
            <w:tcW w:w="1234" w:type="dxa"/>
          </w:tcPr>
          <w:p w14:paraId="468BAC96" w14:textId="77777777" w:rsidR="003408C9" w:rsidRDefault="00000000">
            <w:r>
              <w:t>Ch 12 Lab Reproducibility</w:t>
            </w:r>
          </w:p>
        </w:tc>
        <w:tc>
          <w:tcPr>
            <w:tcW w:w="1234" w:type="dxa"/>
          </w:tcPr>
          <w:p w14:paraId="7768E1C9" w14:textId="77777777" w:rsidR="003408C9" w:rsidRDefault="003408C9"/>
        </w:tc>
        <w:tc>
          <w:tcPr>
            <w:tcW w:w="1234" w:type="dxa"/>
          </w:tcPr>
          <w:p w14:paraId="0DAAE06C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6F704135" w14:textId="77777777" w:rsidR="003408C9" w:rsidRDefault="003408C9"/>
        </w:tc>
        <w:tc>
          <w:tcPr>
            <w:tcW w:w="1234" w:type="dxa"/>
          </w:tcPr>
          <w:p w14:paraId="40829460" w14:textId="77777777" w:rsidR="003408C9" w:rsidRDefault="003408C9"/>
        </w:tc>
        <w:tc>
          <w:tcPr>
            <w:tcW w:w="1234" w:type="dxa"/>
          </w:tcPr>
          <w:p w14:paraId="6C83061B" w14:textId="77777777" w:rsidR="003408C9" w:rsidRDefault="003408C9"/>
        </w:tc>
        <w:tc>
          <w:tcPr>
            <w:tcW w:w="1234" w:type="dxa"/>
          </w:tcPr>
          <w:p w14:paraId="798E34D6" w14:textId="77777777" w:rsidR="003408C9" w:rsidRDefault="00000000">
            <w:r>
              <w:t>✔</w:t>
            </w:r>
          </w:p>
        </w:tc>
      </w:tr>
      <w:tr w:rsidR="003408C9" w14:paraId="77EECBDA" w14:textId="77777777">
        <w:tc>
          <w:tcPr>
            <w:tcW w:w="1234" w:type="dxa"/>
          </w:tcPr>
          <w:p w14:paraId="659C8596" w14:textId="77777777" w:rsidR="003408C9" w:rsidRDefault="00000000">
            <w:r>
              <w:t>Ch.13 Quiz</w:t>
            </w:r>
          </w:p>
        </w:tc>
        <w:tc>
          <w:tcPr>
            <w:tcW w:w="1234" w:type="dxa"/>
          </w:tcPr>
          <w:p w14:paraId="40BDCB52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4C2DDDFB" w14:textId="77777777" w:rsidR="003408C9" w:rsidRDefault="003408C9"/>
        </w:tc>
        <w:tc>
          <w:tcPr>
            <w:tcW w:w="1234" w:type="dxa"/>
          </w:tcPr>
          <w:p w14:paraId="16A9D42E" w14:textId="77777777" w:rsidR="003408C9" w:rsidRDefault="003408C9"/>
        </w:tc>
        <w:tc>
          <w:tcPr>
            <w:tcW w:w="1234" w:type="dxa"/>
          </w:tcPr>
          <w:p w14:paraId="0C3DB511" w14:textId="77777777" w:rsidR="003408C9" w:rsidRDefault="003408C9"/>
        </w:tc>
        <w:tc>
          <w:tcPr>
            <w:tcW w:w="1234" w:type="dxa"/>
          </w:tcPr>
          <w:p w14:paraId="3658042D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69A4F242" w14:textId="77777777" w:rsidR="003408C9" w:rsidRDefault="003408C9"/>
        </w:tc>
      </w:tr>
      <w:tr w:rsidR="003408C9" w14:paraId="1296E5DF" w14:textId="77777777">
        <w:tc>
          <w:tcPr>
            <w:tcW w:w="1234" w:type="dxa"/>
          </w:tcPr>
          <w:p w14:paraId="1F0F7065" w14:textId="77777777" w:rsidR="003408C9" w:rsidRDefault="00000000">
            <w:r>
              <w:t>Ch.14 Quiz</w:t>
            </w:r>
          </w:p>
        </w:tc>
        <w:tc>
          <w:tcPr>
            <w:tcW w:w="1234" w:type="dxa"/>
          </w:tcPr>
          <w:p w14:paraId="2E579275" w14:textId="77777777" w:rsidR="003408C9" w:rsidRDefault="003408C9"/>
        </w:tc>
        <w:tc>
          <w:tcPr>
            <w:tcW w:w="1234" w:type="dxa"/>
          </w:tcPr>
          <w:p w14:paraId="709A5C15" w14:textId="77777777" w:rsidR="003408C9" w:rsidRDefault="00000000">
            <w:r>
              <w:t>✔</w:t>
            </w:r>
          </w:p>
        </w:tc>
        <w:tc>
          <w:tcPr>
            <w:tcW w:w="1234" w:type="dxa"/>
          </w:tcPr>
          <w:p w14:paraId="6CCB79B4" w14:textId="77777777" w:rsidR="003408C9" w:rsidRDefault="003408C9"/>
        </w:tc>
        <w:tc>
          <w:tcPr>
            <w:tcW w:w="1234" w:type="dxa"/>
          </w:tcPr>
          <w:p w14:paraId="5508D3C5" w14:textId="77777777" w:rsidR="003408C9" w:rsidRDefault="003408C9"/>
        </w:tc>
        <w:tc>
          <w:tcPr>
            <w:tcW w:w="1234" w:type="dxa"/>
          </w:tcPr>
          <w:p w14:paraId="4EB0FD43" w14:textId="77777777" w:rsidR="003408C9" w:rsidRDefault="003408C9"/>
        </w:tc>
        <w:tc>
          <w:tcPr>
            <w:tcW w:w="1234" w:type="dxa"/>
          </w:tcPr>
          <w:p w14:paraId="76F0E53A" w14:textId="77777777" w:rsidR="003408C9" w:rsidRDefault="00000000">
            <w:r>
              <w:t>✔</w:t>
            </w:r>
          </w:p>
        </w:tc>
      </w:tr>
    </w:tbl>
    <w:p w14:paraId="41FD62F8" w14:textId="77777777" w:rsidR="001A0AC5" w:rsidRDefault="001A0AC5"/>
    <w:sectPr w:rsidR="001A0AC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77391760">
    <w:abstractNumId w:val="8"/>
  </w:num>
  <w:num w:numId="2" w16cid:durableId="2115510354">
    <w:abstractNumId w:val="6"/>
  </w:num>
  <w:num w:numId="3" w16cid:durableId="57637614">
    <w:abstractNumId w:val="5"/>
  </w:num>
  <w:num w:numId="4" w16cid:durableId="1419787920">
    <w:abstractNumId w:val="4"/>
  </w:num>
  <w:num w:numId="5" w16cid:durableId="1404109648">
    <w:abstractNumId w:val="7"/>
  </w:num>
  <w:num w:numId="6" w16cid:durableId="954562932">
    <w:abstractNumId w:val="3"/>
  </w:num>
  <w:num w:numId="7" w16cid:durableId="1779597181">
    <w:abstractNumId w:val="2"/>
  </w:num>
  <w:num w:numId="8" w16cid:durableId="1862084623">
    <w:abstractNumId w:val="1"/>
  </w:num>
  <w:num w:numId="9" w16cid:durableId="153434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A0AC5"/>
    <w:rsid w:val="0029639D"/>
    <w:rsid w:val="002C0337"/>
    <w:rsid w:val="00326F90"/>
    <w:rsid w:val="003408C9"/>
    <w:rsid w:val="00871C73"/>
    <w:rsid w:val="00A37D6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983AB1"/>
  <w14:defaultImageDpi w14:val="300"/>
  <w15:docId w15:val="{43F16EA2-FB89-44C3-A46D-0575A80A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3</cp:revision>
  <dcterms:created xsi:type="dcterms:W3CDTF">2026-06-13T15:44:00Z</dcterms:created>
  <dcterms:modified xsi:type="dcterms:W3CDTF">2026-06-13T15:44:00Z</dcterms:modified>
  <cp:category/>
</cp:coreProperties>
</file>