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Lab 4: Natural Language Processing</w:t>
        <w:br/>
        <w:t>Student Answer Sheet</w:t>
      </w:r>
    </w:p>
    <w:p>
      <w:r>
        <w:t>1. Dataset Overview: How many social media posts are in the dataset? What are the three sentiment categories?</w:t>
      </w:r>
    </w:p>
    <w:p/>
    <w:p/>
    <w:p/>
    <w:p/>
    <w:p>
      <w:r>
        <w:t>2. Sentiment Distribution: What is the distribution of sentiment across all posts? Which sentiment is most common?</w:t>
      </w:r>
    </w:p>
    <w:p/>
    <w:p/>
    <w:p/>
    <w:p/>
    <w:p>
      <w:r>
        <w:t>3. Engagement Analysis: Which sentiment category has the highest average engagement score? Why might negative posts have high engagement?</w:t>
      </w:r>
    </w:p>
    <w:p/>
    <w:p/>
    <w:p/>
    <w:p/>
    <w:p>
      <w:r>
        <w:t>4. Text Preprocessing: Apply the text cleaning functions (preprocess_text and remove_stopwords) to the post_text column. Show the first 5 cleaned posts.</w:t>
      </w:r>
    </w:p>
    <w:p/>
    <w:p/>
    <w:p/>
    <w:p/>
    <w:p>
      <w:r>
        <w:t>5. Word Analysis: Calculate the most common words in the processed posts. What are the top 10 most frequent words?</w:t>
      </w:r>
    </w:p>
    <w:p/>
    <w:p/>
    <w:p/>
    <w:p/>
    <w:p>
      <w:r>
        <w:t>6. TF-IDF Conversion: Create a TF-IDF matrix for the processed posts using the same parameters as in the demonstration. How many features are generated?</w:t>
      </w:r>
    </w:p>
    <w:p/>
    <w:p/>
    <w:p/>
    <w:p/>
    <w:p>
      <w:r>
        <w:t>7. Binary Classification: Convert the sentiment labels to binary (negative vs. non-negative). Build both Logistic Regression and Naive Bayes models. Which performs better?</w:t>
      </w:r>
    </w:p>
    <w:p/>
    <w:p/>
    <w:p/>
    <w:p/>
    <w:p>
      <w:r>
        <w:t>8. Model Testing: Write 5 new social media posts about the brand and predict their sentiment using your trained models. Do the models agree on the predictions?</w:t>
      </w:r>
    </w:p>
    <w:p/>
    <w:p/>
    <w:p/>
    <w:p/>
    <w:p>
      <w:r>
        <w:t>9. Feature Analysis: Identify the top 10 words that most strongly indicate positive sentiment and the top 10 that indicate negative sentiment in your models.</w:t>
      </w:r>
    </w:p>
    <w:p/>
    <w:p/>
    <w:p/>
    <w:p/>
    <w:p>
      <w:r>
        <w:t>10. Business Insights: Based on your analysis, what recommendations would you make to the brand about their social media presence?</w:t>
      </w:r>
    </w:p>
    <w:p/>
    <w:p/>
    <w:p/>
    <w:p/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