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BC610" w14:textId="77777777" w:rsidR="00A8071D" w:rsidRDefault="00000000">
      <w:pPr>
        <w:pStyle w:val="Title"/>
      </w:pPr>
      <w:r>
        <w:t>Lab 2B: Improving Models</w:t>
      </w:r>
      <w:r>
        <w:br/>
        <w:t>Student Answer Sheet</w:t>
      </w:r>
    </w:p>
    <w:p w14:paraId="12FA3D17" w14:textId="77777777" w:rsidR="00A8071D" w:rsidRDefault="00000000">
      <w:r>
        <w:t>1. How many customers are in the dataset?</w:t>
      </w:r>
    </w:p>
    <w:p w14:paraId="250656B3" w14:textId="77777777" w:rsidR="00A8071D" w:rsidRDefault="00A8071D"/>
    <w:p w14:paraId="7F38E578" w14:textId="77777777" w:rsidR="00A8071D" w:rsidRDefault="00A8071D"/>
    <w:p w14:paraId="44C821A2" w14:textId="77777777" w:rsidR="00A8071D" w:rsidRDefault="00A8071D"/>
    <w:p w14:paraId="4CBF1333" w14:textId="77777777" w:rsidR="00A8071D" w:rsidRDefault="00A8071D"/>
    <w:p w14:paraId="59507314" w14:textId="77777777" w:rsidR="00A8071D" w:rsidRDefault="00000000">
      <w:r>
        <w:t>2. What is the average satisfaction score for all customers?</w:t>
      </w:r>
    </w:p>
    <w:p w14:paraId="7E5BA126" w14:textId="77777777" w:rsidR="00A8071D" w:rsidRDefault="00A8071D"/>
    <w:p w14:paraId="1C423BAC" w14:textId="77777777" w:rsidR="00A8071D" w:rsidRDefault="00A8071D"/>
    <w:p w14:paraId="33F7FB8B" w14:textId="77777777" w:rsidR="00A8071D" w:rsidRDefault="00A8071D"/>
    <w:p w14:paraId="4B79D6F7" w14:textId="77777777" w:rsidR="00A8071D" w:rsidRDefault="00A8071D"/>
    <w:p w14:paraId="1C38A8E9" w14:textId="77777777" w:rsidR="00A8071D" w:rsidRDefault="00000000">
      <w:r>
        <w:t>3. Which shipping method is the most common?</w:t>
      </w:r>
    </w:p>
    <w:p w14:paraId="44B4AAB1" w14:textId="77777777" w:rsidR="00A8071D" w:rsidRDefault="00A8071D"/>
    <w:p w14:paraId="62051D0B" w14:textId="77777777" w:rsidR="00A8071D" w:rsidRDefault="00A8071D"/>
    <w:p w14:paraId="7938198A" w14:textId="77777777" w:rsidR="00A8071D" w:rsidRDefault="00A8071D"/>
    <w:p w14:paraId="7838CE92" w14:textId="77777777" w:rsidR="00A8071D" w:rsidRDefault="00A8071D"/>
    <w:p w14:paraId="3659B897" w14:textId="77777777" w:rsidR="00A8071D" w:rsidRDefault="00000000">
      <w:r>
        <w:t>4. Which product category appears most frequently?</w:t>
      </w:r>
    </w:p>
    <w:p w14:paraId="2B0B54F2" w14:textId="77777777" w:rsidR="00A8071D" w:rsidRDefault="00A8071D"/>
    <w:p w14:paraId="6CC68474" w14:textId="77777777" w:rsidR="00A8071D" w:rsidRDefault="00A8071D"/>
    <w:p w14:paraId="16D44D5B" w14:textId="77777777" w:rsidR="00A8071D" w:rsidRDefault="00A8071D"/>
    <w:p w14:paraId="69A84F3B" w14:textId="77777777" w:rsidR="00A8071D" w:rsidRDefault="00A8071D"/>
    <w:p w14:paraId="78F48CF5" w14:textId="77777777" w:rsidR="00A8071D" w:rsidRDefault="00000000">
      <w:r>
        <w:t>5. Build a basic Linear Regression model using the numerical features (age, order_value, delivery_days, num_items, customer_service_calls) to predict satisfaction_score. What is the R² score?</w:t>
      </w:r>
    </w:p>
    <w:p w14:paraId="58D07CE0" w14:textId="77777777" w:rsidR="00A8071D" w:rsidRDefault="00A8071D"/>
    <w:p w14:paraId="5153908A" w14:textId="77777777" w:rsidR="00A8071D" w:rsidRDefault="00A8071D"/>
    <w:p w14:paraId="0DDCDEF2" w14:textId="77777777" w:rsidR="00A8071D" w:rsidRDefault="00A8071D"/>
    <w:p w14:paraId="6D619119" w14:textId="77777777" w:rsidR="00A8071D" w:rsidRDefault="00A8071D"/>
    <w:p w14:paraId="53086C35" w14:textId="77777777" w:rsidR="00A8071D" w:rsidRDefault="00000000">
      <w:r>
        <w:t>6. Which feature has the largest positive effect on satisfaction in your basic model?</w:t>
      </w:r>
    </w:p>
    <w:p w14:paraId="052C1E79" w14:textId="77777777" w:rsidR="00A8071D" w:rsidRDefault="00A8071D"/>
    <w:p w14:paraId="0899CD0B" w14:textId="77777777" w:rsidR="00A8071D" w:rsidRDefault="00A8071D"/>
    <w:p w14:paraId="0F5BE49C" w14:textId="77777777" w:rsidR="00A8071D" w:rsidRDefault="00A8071D"/>
    <w:p w14:paraId="535DDE55" w14:textId="77777777" w:rsidR="00A8071D" w:rsidRDefault="00A8071D"/>
    <w:p w14:paraId="53273C6B" w14:textId="77777777" w:rsidR="00A8071D" w:rsidRDefault="00000000">
      <w:r>
        <w:t>7. Which feature has the largest negative effect on satisfaction in your basic model?</w:t>
      </w:r>
    </w:p>
    <w:p w14:paraId="2345B109" w14:textId="77777777" w:rsidR="00A8071D" w:rsidRDefault="00A8071D"/>
    <w:p w14:paraId="43A569C8" w14:textId="77777777" w:rsidR="00A8071D" w:rsidRDefault="00A8071D"/>
    <w:p w14:paraId="3BD7EA62" w14:textId="77777777" w:rsidR="00A8071D" w:rsidRDefault="00A8071D"/>
    <w:p w14:paraId="65478B70" w14:textId="77777777" w:rsidR="00A8071D" w:rsidRDefault="00A8071D"/>
    <w:p w14:paraId="04BD3FBA" w14:textId="77777777" w:rsidR="00A8071D" w:rsidRDefault="00000000">
      <w:r>
        <w:t>8. What does the RMSE of your basic model tell you about prediction accuracy?</w:t>
      </w:r>
    </w:p>
    <w:p w14:paraId="6B427598" w14:textId="77777777" w:rsidR="00A8071D" w:rsidRDefault="00A8071D"/>
    <w:p w14:paraId="6FA63CCE" w14:textId="77777777" w:rsidR="00A8071D" w:rsidRDefault="00A8071D"/>
    <w:p w14:paraId="57779CF3" w14:textId="77777777" w:rsidR="00A8071D" w:rsidRDefault="00A8071D"/>
    <w:p w14:paraId="22CD08B2" w14:textId="77777777" w:rsidR="00A8071D" w:rsidRDefault="00A8071D"/>
    <w:p w14:paraId="2ED35627" w14:textId="77777777" w:rsidR="00A8071D" w:rsidRDefault="00000000">
      <w:r>
        <w:t>9. Create a new feature value_per_item as order_value / num_items. What is the average value per item?</w:t>
      </w:r>
    </w:p>
    <w:p w14:paraId="7C9CE690" w14:textId="77777777" w:rsidR="00A8071D" w:rsidRDefault="00A8071D"/>
    <w:p w14:paraId="2A461EB2" w14:textId="77777777" w:rsidR="00A8071D" w:rsidRDefault="00A8071D"/>
    <w:p w14:paraId="5F145A38" w14:textId="77777777" w:rsidR="00A8071D" w:rsidRDefault="00A8071D"/>
    <w:p w14:paraId="2AD60218" w14:textId="77777777" w:rsidR="00A8071D" w:rsidRDefault="00A8071D"/>
    <w:p w14:paraId="6F1B0DD6" w14:textId="77777777" w:rsidR="00A8071D" w:rsidRDefault="00000000">
      <w:r>
        <w:t>10. Create a fast_delivery indicator (1 if delivery_days ≤ 2, else 0). What percentage of customers received fast delivery?</w:t>
      </w:r>
    </w:p>
    <w:p w14:paraId="7BEEB0A4" w14:textId="77777777" w:rsidR="00A8071D" w:rsidRDefault="00A8071D"/>
    <w:p w14:paraId="0EFB84FC" w14:textId="77777777" w:rsidR="00A8071D" w:rsidRDefault="00A8071D"/>
    <w:p w14:paraId="62295F55" w14:textId="77777777" w:rsidR="00A8071D" w:rsidRDefault="00A8071D"/>
    <w:p w14:paraId="683B2B06" w14:textId="77777777" w:rsidR="00A8071D" w:rsidRDefault="00A8071D"/>
    <w:p w14:paraId="40EE7BA4" w14:textId="77777777" w:rsidR="00A8071D" w:rsidRDefault="00000000">
      <w:r>
        <w:t>11. Create an indicator had_service_issues (1 if customer_service_calls &gt; 0, else 0). What percentage of customers had service issues?</w:t>
      </w:r>
    </w:p>
    <w:p w14:paraId="180A2317" w14:textId="77777777" w:rsidR="00A8071D" w:rsidRDefault="00A8071D"/>
    <w:p w14:paraId="57F0DB08" w14:textId="77777777" w:rsidR="00A8071D" w:rsidRDefault="00A8071D"/>
    <w:p w14:paraId="4E0FAC27" w14:textId="77777777" w:rsidR="00A8071D" w:rsidRDefault="00A8071D"/>
    <w:p w14:paraId="4A4C43BC" w14:textId="77777777" w:rsidR="00A8071D" w:rsidRDefault="00A8071D"/>
    <w:p w14:paraId="6ACF6EE4" w14:textId="77777777" w:rsidR="00A8071D" w:rsidRDefault="00000000">
      <w:r>
        <w:t>12. Convert age into categories: Young (≤30), Middle (31–50), Senior (51+). Which age group is most common?</w:t>
      </w:r>
    </w:p>
    <w:p w14:paraId="32DE1ABD" w14:textId="77777777" w:rsidR="00A8071D" w:rsidRDefault="00A8071D"/>
    <w:p w14:paraId="0DB48C85" w14:textId="77777777" w:rsidR="00A8071D" w:rsidRDefault="00A8071D"/>
    <w:p w14:paraId="627F8535" w14:textId="77777777" w:rsidR="00A8071D" w:rsidRDefault="00A8071D"/>
    <w:p w14:paraId="5126399D" w14:textId="77777777" w:rsidR="00A8071D" w:rsidRDefault="00A8071D"/>
    <w:p w14:paraId="427D2370" w14:textId="77777777" w:rsidR="00A8071D" w:rsidRDefault="00000000">
      <w:r>
        <w:t>13. One-hot encode the categorical features (shipping_method, product_category, payment_method). How many new features are added for each categorical variable?</w:t>
      </w:r>
    </w:p>
    <w:p w14:paraId="55C54CA3" w14:textId="77777777" w:rsidR="00A8071D" w:rsidRDefault="00A8071D"/>
    <w:p w14:paraId="0D19F7F6" w14:textId="77777777" w:rsidR="00A8071D" w:rsidRDefault="00A8071D"/>
    <w:p w14:paraId="384A5DAD" w14:textId="77777777" w:rsidR="00A8071D" w:rsidRDefault="00A8071D"/>
    <w:p w14:paraId="17F8905D" w14:textId="77777777" w:rsidR="00A8071D" w:rsidRDefault="00A8071D"/>
    <w:p w14:paraId="35C70372" w14:textId="77777777" w:rsidR="00A8071D" w:rsidRDefault="00000000">
      <w:r>
        <w:t>14. Use a Random Forest to determine the top 10 most important features for predicting satisfaction. Are any of your engineered features (e.g., fast_delivery, value_per_item) in the top 10?</w:t>
      </w:r>
    </w:p>
    <w:p w14:paraId="2EDC0714" w14:textId="77777777" w:rsidR="00A8071D" w:rsidRDefault="00A8071D"/>
    <w:p w14:paraId="4A085BDD" w14:textId="77777777" w:rsidR="00A8071D" w:rsidRDefault="00A8071D"/>
    <w:p w14:paraId="3DB8FFB5" w14:textId="77777777" w:rsidR="00A8071D" w:rsidRDefault="00A8071D"/>
    <w:p w14:paraId="7D369519" w14:textId="77777777" w:rsidR="00A8071D" w:rsidRDefault="00A8071D"/>
    <w:p w14:paraId="3202D1D3" w14:textId="77777777" w:rsidR="00A8071D" w:rsidRDefault="00000000">
      <w:r>
        <w:lastRenderedPageBreak/>
        <w:t>15. Build improved Linear Regression and Random Forest models using your selected top features. Which model performs best, and how much did your R² and RMSE improve compared to the basic model?</w:t>
      </w:r>
    </w:p>
    <w:p w14:paraId="31385B4D" w14:textId="77777777" w:rsidR="00A8071D" w:rsidRDefault="00A8071D"/>
    <w:p w14:paraId="5A137608" w14:textId="77777777" w:rsidR="00A8071D" w:rsidRDefault="00A8071D"/>
    <w:p w14:paraId="37A401AD" w14:textId="77777777" w:rsidR="00A8071D" w:rsidRDefault="00A8071D"/>
    <w:p w14:paraId="29E10B7D" w14:textId="77777777" w:rsidR="00A8071D" w:rsidRDefault="00A8071D"/>
    <w:sectPr w:rsidR="00A8071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8790985">
    <w:abstractNumId w:val="8"/>
  </w:num>
  <w:num w:numId="2" w16cid:durableId="1412461986">
    <w:abstractNumId w:val="6"/>
  </w:num>
  <w:num w:numId="3" w16cid:durableId="823668781">
    <w:abstractNumId w:val="5"/>
  </w:num>
  <w:num w:numId="4" w16cid:durableId="670331165">
    <w:abstractNumId w:val="4"/>
  </w:num>
  <w:num w:numId="5" w16cid:durableId="2080901835">
    <w:abstractNumId w:val="7"/>
  </w:num>
  <w:num w:numId="6" w16cid:durableId="1766730095">
    <w:abstractNumId w:val="3"/>
  </w:num>
  <w:num w:numId="7" w16cid:durableId="193663987">
    <w:abstractNumId w:val="2"/>
  </w:num>
  <w:num w:numId="8" w16cid:durableId="239948889">
    <w:abstractNumId w:val="1"/>
  </w:num>
  <w:num w:numId="9" w16cid:durableId="158547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F6E6B"/>
    <w:rsid w:val="00634937"/>
    <w:rsid w:val="00A8071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8E8533"/>
  <w14:defaultImageDpi w14:val="300"/>
  <w15:docId w15:val="{E053297A-C359-492E-8ACB-1B1AA152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2026-06-08T20:06:00Z</dcterms:created>
  <dcterms:modified xsi:type="dcterms:W3CDTF">2026-06-08T20:06:00Z</dcterms:modified>
  <cp:category/>
</cp:coreProperties>
</file>