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5A161" w14:textId="77777777" w:rsidR="00214497" w:rsidRDefault="00000000">
      <w:pPr>
        <w:pStyle w:val="Title"/>
      </w:pPr>
      <w:r>
        <w:t>Lab 2A: Classification and Regression Models</w:t>
      </w:r>
      <w:r>
        <w:br/>
        <w:t>Student Answer Sheet</w:t>
      </w:r>
    </w:p>
    <w:p w14:paraId="35FCDD75" w14:textId="77777777" w:rsidR="00214497" w:rsidRDefault="00000000">
      <w:r>
        <w:t>1. How many employees are in the dataset?</w:t>
      </w:r>
    </w:p>
    <w:p w14:paraId="40C89577" w14:textId="77777777" w:rsidR="00214497" w:rsidRDefault="00214497"/>
    <w:p w14:paraId="6A1AC667" w14:textId="77777777" w:rsidR="00214497" w:rsidRDefault="00214497"/>
    <w:p w14:paraId="203A44E5" w14:textId="77777777" w:rsidR="00214497" w:rsidRDefault="00214497"/>
    <w:p w14:paraId="7671D91C" w14:textId="77777777" w:rsidR="00214497" w:rsidRDefault="00214497"/>
    <w:p w14:paraId="08A2F1CC" w14:textId="77777777" w:rsidR="00214497" w:rsidRDefault="00000000">
      <w:r>
        <w:t>2. What is the average salary in the company?</w:t>
      </w:r>
    </w:p>
    <w:p w14:paraId="6E22E4DD" w14:textId="77777777" w:rsidR="00214497" w:rsidRDefault="00214497"/>
    <w:p w14:paraId="4BB2F69C" w14:textId="77777777" w:rsidR="00214497" w:rsidRDefault="00214497"/>
    <w:p w14:paraId="2BAB901F" w14:textId="77777777" w:rsidR="00214497" w:rsidRDefault="00214497"/>
    <w:p w14:paraId="6FC4B9BE" w14:textId="77777777" w:rsidR="00214497" w:rsidRDefault="00214497"/>
    <w:p w14:paraId="6916AEF9" w14:textId="77777777" w:rsidR="00214497" w:rsidRDefault="00000000">
      <w:r>
        <w:t>3. What percentage of employees will get promoted?</w:t>
      </w:r>
    </w:p>
    <w:p w14:paraId="26437787" w14:textId="77777777" w:rsidR="00214497" w:rsidRDefault="00214497"/>
    <w:p w14:paraId="054D2D32" w14:textId="77777777" w:rsidR="00214497" w:rsidRDefault="00214497"/>
    <w:p w14:paraId="7CCB7EA6" w14:textId="77777777" w:rsidR="00214497" w:rsidRDefault="00214497"/>
    <w:p w14:paraId="25C69BF2" w14:textId="77777777" w:rsidR="00214497" w:rsidRDefault="00214497"/>
    <w:p w14:paraId="4F594D48" w14:textId="77777777" w:rsidR="00214497" w:rsidRDefault="00000000">
      <w:r>
        <w:t>4. Which employee has the highest project completion rate?</w:t>
      </w:r>
    </w:p>
    <w:p w14:paraId="2FF6B01A" w14:textId="77777777" w:rsidR="00214497" w:rsidRDefault="00214497"/>
    <w:p w14:paraId="25CEB355" w14:textId="77777777" w:rsidR="00214497" w:rsidRDefault="00214497"/>
    <w:p w14:paraId="05C28E36" w14:textId="77777777" w:rsidR="00214497" w:rsidRDefault="00214497"/>
    <w:p w14:paraId="13D6684A" w14:textId="77777777" w:rsidR="00214497" w:rsidRDefault="00214497"/>
    <w:p w14:paraId="236B9AFA" w14:textId="77777777" w:rsidR="00214497" w:rsidRDefault="00000000">
      <w:r>
        <w:t>5. Which feature(s) appear most important for predicting salary based on your initial exploration?</w:t>
      </w:r>
    </w:p>
    <w:p w14:paraId="72253638" w14:textId="77777777" w:rsidR="00214497" w:rsidRDefault="00214497"/>
    <w:p w14:paraId="189DF48A" w14:textId="77777777" w:rsidR="00214497" w:rsidRDefault="00214497"/>
    <w:p w14:paraId="7EBAFEB6" w14:textId="77777777" w:rsidR="00214497" w:rsidRDefault="00214497"/>
    <w:p w14:paraId="66CA8F3D" w14:textId="77777777" w:rsidR="00214497" w:rsidRDefault="00214497"/>
    <w:p w14:paraId="03E61292" w14:textId="77777777" w:rsidR="00214497" w:rsidRDefault="00000000">
      <w:r>
        <w:t>6. Build three regression models (Linear Regression, Decision Tree Regression, Random Forest Regression) to predict salary. Which model performs best based on R-squared score?</w:t>
      </w:r>
    </w:p>
    <w:p w14:paraId="2C6324BC" w14:textId="77777777" w:rsidR="00214497" w:rsidRDefault="00214497"/>
    <w:p w14:paraId="728514E3" w14:textId="77777777" w:rsidR="00214497" w:rsidRDefault="00214497"/>
    <w:p w14:paraId="767F4B70" w14:textId="77777777" w:rsidR="00214497" w:rsidRDefault="00214497"/>
    <w:p w14:paraId="0C7DF503" w14:textId="77777777" w:rsidR="00214497" w:rsidRDefault="00214497"/>
    <w:p w14:paraId="572D282A" w14:textId="77777777" w:rsidR="00214497" w:rsidRDefault="00000000">
      <w:r>
        <w:t>7. For your best regression model, what is the average prediction error (RMSE)?</w:t>
      </w:r>
    </w:p>
    <w:p w14:paraId="7A6AB64F" w14:textId="77777777" w:rsidR="00214497" w:rsidRDefault="00214497"/>
    <w:p w14:paraId="6AE0F9D8" w14:textId="77777777" w:rsidR="00214497" w:rsidRDefault="00214497"/>
    <w:p w14:paraId="53DDCB21" w14:textId="77777777" w:rsidR="00214497" w:rsidRDefault="00214497"/>
    <w:p w14:paraId="7EC68DF9" w14:textId="77777777" w:rsidR="00214497" w:rsidRDefault="00214497"/>
    <w:p w14:paraId="22417342" w14:textId="77777777" w:rsidR="00214497" w:rsidRDefault="00000000">
      <w:r>
        <w:t>8. Which feature is most important for predicting salary in your Decision Tree or Random Forest model?</w:t>
      </w:r>
    </w:p>
    <w:p w14:paraId="43EF70BC" w14:textId="77777777" w:rsidR="00214497" w:rsidRDefault="00214497"/>
    <w:p w14:paraId="53C4BA42" w14:textId="77777777" w:rsidR="00214497" w:rsidRDefault="00214497"/>
    <w:p w14:paraId="3D2A4746" w14:textId="77777777" w:rsidR="00214497" w:rsidRDefault="00214497"/>
    <w:p w14:paraId="19FD2558" w14:textId="77777777" w:rsidR="00214497" w:rsidRDefault="00214497"/>
    <w:p w14:paraId="1F8E5D70" w14:textId="77777777" w:rsidR="00214497" w:rsidRDefault="00000000">
      <w:r>
        <w:t>9. Compare feature importances between the Decision Tree and Random Forest regressors. Are they similar or different?</w:t>
      </w:r>
    </w:p>
    <w:p w14:paraId="33A35B91" w14:textId="77777777" w:rsidR="00214497" w:rsidRDefault="00214497"/>
    <w:p w14:paraId="1CFCA744" w14:textId="77777777" w:rsidR="00214497" w:rsidRDefault="00214497"/>
    <w:p w14:paraId="23A98A29" w14:textId="77777777" w:rsidR="00214497" w:rsidRDefault="00214497"/>
    <w:p w14:paraId="3A26120C" w14:textId="77777777" w:rsidR="00214497" w:rsidRDefault="00214497"/>
    <w:p w14:paraId="618F3751" w14:textId="77777777" w:rsidR="00214497" w:rsidRDefault="00000000">
      <w:r>
        <w:lastRenderedPageBreak/>
        <w:t>10. Build three classification models (Logistic Regression, Decision Tree, Random Forest) to predict will_get_promotion. Which model achieves the highest accuracy?</w:t>
      </w:r>
    </w:p>
    <w:p w14:paraId="4E49F9EA" w14:textId="77777777" w:rsidR="00214497" w:rsidRDefault="00214497"/>
    <w:p w14:paraId="07055789" w14:textId="77777777" w:rsidR="00214497" w:rsidRDefault="00214497"/>
    <w:p w14:paraId="72FBC7DB" w14:textId="77777777" w:rsidR="00214497" w:rsidRDefault="00214497"/>
    <w:p w14:paraId="402F1964" w14:textId="77777777" w:rsidR="00214497" w:rsidRDefault="00214497"/>
    <w:p w14:paraId="69EDDC7B" w14:textId="77777777" w:rsidR="00214497" w:rsidRDefault="00000000">
      <w:r>
        <w:t>11. In the classification report for your best model, which class (promotion / no promotion) is harder to predict correctly?</w:t>
      </w:r>
    </w:p>
    <w:p w14:paraId="65303BA4" w14:textId="77777777" w:rsidR="00214497" w:rsidRDefault="00214497"/>
    <w:p w14:paraId="066CDE12" w14:textId="77777777" w:rsidR="00214497" w:rsidRDefault="00214497"/>
    <w:p w14:paraId="199003B3" w14:textId="77777777" w:rsidR="00214497" w:rsidRDefault="00214497"/>
    <w:p w14:paraId="44EAB57B" w14:textId="77777777" w:rsidR="00214497" w:rsidRDefault="00214497"/>
    <w:p w14:paraId="7B410626" w14:textId="77777777" w:rsidR="00214497" w:rsidRDefault="00000000">
      <w:r>
        <w:t>12. Which feature is most important for predicting promotions in your best classification model?</w:t>
      </w:r>
    </w:p>
    <w:p w14:paraId="0895D12D" w14:textId="77777777" w:rsidR="00214497" w:rsidRDefault="00214497"/>
    <w:p w14:paraId="76865814" w14:textId="77777777" w:rsidR="00214497" w:rsidRDefault="00214497"/>
    <w:p w14:paraId="1AEDE1F7" w14:textId="77777777" w:rsidR="00214497" w:rsidRDefault="00214497"/>
    <w:p w14:paraId="33028D62" w14:textId="77777777" w:rsidR="00214497" w:rsidRDefault="00214497"/>
    <w:p w14:paraId="03F6BB7A" w14:textId="77777777" w:rsidR="00214497" w:rsidRDefault="00000000">
      <w:r>
        <w:t>13. How many false positives and false negatives does your best classification model have according to the confusion matrix?</w:t>
      </w:r>
    </w:p>
    <w:p w14:paraId="2B82E6C0" w14:textId="77777777" w:rsidR="00214497" w:rsidRDefault="00214497"/>
    <w:p w14:paraId="57DB2CC4" w14:textId="77777777" w:rsidR="00214497" w:rsidRDefault="00214497"/>
    <w:p w14:paraId="0E512CF4" w14:textId="77777777" w:rsidR="00214497" w:rsidRDefault="00214497"/>
    <w:p w14:paraId="5B3646A2" w14:textId="77777777" w:rsidR="00214497" w:rsidRDefault="00214497"/>
    <w:p w14:paraId="4C40A552" w14:textId="77777777" w:rsidR="00214497" w:rsidRDefault="00000000">
      <w:r>
        <w:t>14. Take a random subset of 10 employees from the test set. What are the predicted probabilities for promotion, and how do they compare to the actual outcomes?</w:t>
      </w:r>
    </w:p>
    <w:p w14:paraId="671306EA" w14:textId="77777777" w:rsidR="00214497" w:rsidRDefault="00214497"/>
    <w:p w14:paraId="5FFD2DD3" w14:textId="77777777" w:rsidR="00214497" w:rsidRDefault="00214497"/>
    <w:p w14:paraId="0ED3EA4C" w14:textId="77777777" w:rsidR="00214497" w:rsidRDefault="00214497"/>
    <w:p w14:paraId="72D015A3" w14:textId="77777777" w:rsidR="00214497" w:rsidRDefault="00214497"/>
    <w:p w14:paraId="33DAF89D" w14:textId="77777777" w:rsidR="00214497" w:rsidRDefault="00000000">
      <w:r>
        <w:t>15. Based on your regression and classification models, what actionable insights could HR take to improve employee performance and promotion strategies?</w:t>
      </w:r>
    </w:p>
    <w:p w14:paraId="7280762D" w14:textId="77777777" w:rsidR="00214497" w:rsidRDefault="00214497"/>
    <w:p w14:paraId="45427FB4" w14:textId="77777777" w:rsidR="00214497" w:rsidRDefault="00214497"/>
    <w:p w14:paraId="2329F0D6" w14:textId="77777777" w:rsidR="00214497" w:rsidRDefault="00214497"/>
    <w:p w14:paraId="1B09106B" w14:textId="77777777" w:rsidR="00214497" w:rsidRDefault="00214497"/>
    <w:sectPr w:rsidR="00214497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67373866">
    <w:abstractNumId w:val="8"/>
  </w:num>
  <w:num w:numId="2" w16cid:durableId="2031249280">
    <w:abstractNumId w:val="6"/>
  </w:num>
  <w:num w:numId="3" w16cid:durableId="965743975">
    <w:abstractNumId w:val="5"/>
  </w:num>
  <w:num w:numId="4" w16cid:durableId="1934387389">
    <w:abstractNumId w:val="4"/>
  </w:num>
  <w:num w:numId="5" w16cid:durableId="599528549">
    <w:abstractNumId w:val="7"/>
  </w:num>
  <w:num w:numId="6" w16cid:durableId="2109808992">
    <w:abstractNumId w:val="3"/>
  </w:num>
  <w:num w:numId="7" w16cid:durableId="1396777557">
    <w:abstractNumId w:val="2"/>
  </w:num>
  <w:num w:numId="8" w16cid:durableId="1842160180">
    <w:abstractNumId w:val="1"/>
  </w:num>
  <w:num w:numId="9" w16cid:durableId="2063213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14497"/>
    <w:rsid w:val="0029639D"/>
    <w:rsid w:val="00326F90"/>
    <w:rsid w:val="00634937"/>
    <w:rsid w:val="00926A41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65F6C5D"/>
  <w14:defaultImageDpi w14:val="300"/>
  <w15:docId w15:val="{E053297A-C359-492E-8ACB-1B1AA1523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Kim Seefeld</cp:lastModifiedBy>
  <cp:revision>2</cp:revision>
  <dcterms:created xsi:type="dcterms:W3CDTF">2026-06-08T20:04:00Z</dcterms:created>
  <dcterms:modified xsi:type="dcterms:W3CDTF">2026-06-08T20:04:00Z</dcterms:modified>
  <cp:category/>
</cp:coreProperties>
</file>