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7C503" w14:textId="77777777" w:rsidR="00182119" w:rsidRDefault="00000000">
      <w:pPr>
        <w:pStyle w:val="Title"/>
        <w:jc w:val="center"/>
      </w:pPr>
      <w:r>
        <w:t>Machine Learning and Natural Language Processing – Student Edition</w:t>
      </w:r>
    </w:p>
    <w:p w14:paraId="3A9DFFF2" w14:textId="77777777" w:rsidR="00182119" w:rsidRDefault="00000000">
      <w:pPr>
        <w:jc w:val="center"/>
      </w:pPr>
      <w:r>
        <w:t>DataJoyAI</w:t>
      </w:r>
    </w:p>
    <w:p w14:paraId="5A70CA7E" w14:textId="77777777" w:rsidR="00182119" w:rsidRDefault="00000000">
      <w:pPr>
        <w:pStyle w:val="Heading1"/>
      </w:pPr>
      <w:r>
        <w:t>Course Learning Outcomes (CLOs)</w:t>
      </w:r>
    </w:p>
    <w:p w14:paraId="34152CF9" w14:textId="77777777" w:rsidR="00182119" w:rsidRDefault="00000000">
      <w:pPr>
        <w:pStyle w:val="ListBullet"/>
      </w:pPr>
      <w:r>
        <w:t>CLO 1: Apply machine learning models for classification, prediction, and optimization</w:t>
      </w:r>
    </w:p>
    <w:p w14:paraId="2B6B2732" w14:textId="77777777" w:rsidR="00182119" w:rsidRDefault="00000000">
      <w:pPr>
        <w:pStyle w:val="ListBullet"/>
      </w:pPr>
      <w:r>
        <w:t>CLO 2: Implement NLP techniques (sentiment analysis, topic modeling, etc.)</w:t>
      </w:r>
    </w:p>
    <w:p w14:paraId="48CB81BB" w14:textId="77777777" w:rsidR="00182119" w:rsidRDefault="00000000">
      <w:pPr>
        <w:pStyle w:val="ListBullet"/>
      </w:pPr>
      <w:r>
        <w:t>CLO 3: Evaluate ML/NLP models using metrics and validation</w:t>
      </w:r>
    </w:p>
    <w:p w14:paraId="423CB13C" w14:textId="77777777" w:rsidR="00182119" w:rsidRDefault="00000000">
      <w:pPr>
        <w:pStyle w:val="ListBullet"/>
      </w:pPr>
      <w:r>
        <w:t>CLO 4: Interpret AI outputs in business contexts</w:t>
      </w:r>
    </w:p>
    <w:p w14:paraId="2D681D85" w14:textId="77777777" w:rsidR="00182119" w:rsidRDefault="00000000">
      <w:pPr>
        <w:pStyle w:val="ListBullet"/>
      </w:pPr>
      <w:r>
        <w:t>CLO 5: Turn results into actionable business recommendations</w:t>
      </w:r>
    </w:p>
    <w:p w14:paraId="0E413F2D" w14:textId="77777777" w:rsidR="00182119" w:rsidRDefault="00000000">
      <w:pPr>
        <w:pStyle w:val="ListBullet"/>
      </w:pPr>
      <w:r>
        <w:t>CLO 6: Build end-to-end ML + NLP workflows</w:t>
      </w:r>
    </w:p>
    <w:p w14:paraId="78215C3D" w14:textId="77777777" w:rsidR="00182119" w:rsidRDefault="00000000">
      <w:pPr>
        <w:pStyle w:val="Heading1"/>
      </w:pPr>
      <w:r>
        <w:t>Assessment Map (Chapter Quizzes + Labs → CLOs)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4"/>
        <w:gridCol w:w="1041"/>
        <w:gridCol w:w="1041"/>
        <w:gridCol w:w="1040"/>
        <w:gridCol w:w="1040"/>
        <w:gridCol w:w="1040"/>
        <w:gridCol w:w="1040"/>
      </w:tblGrid>
      <w:tr w:rsidR="00182119" w14:paraId="0BEFC344" w14:textId="77777777">
        <w:tc>
          <w:tcPr>
            <w:tcW w:w="1234" w:type="dxa"/>
          </w:tcPr>
          <w:p w14:paraId="32DC8786" w14:textId="77777777" w:rsidR="00182119" w:rsidRDefault="00000000">
            <w:r>
              <w:t>Assignment / Assessment</w:t>
            </w:r>
          </w:p>
        </w:tc>
        <w:tc>
          <w:tcPr>
            <w:tcW w:w="1234" w:type="dxa"/>
          </w:tcPr>
          <w:p w14:paraId="5147E0CB" w14:textId="77777777" w:rsidR="00182119" w:rsidRDefault="00000000">
            <w:r>
              <w:t>CLO 1</w:t>
            </w:r>
          </w:p>
        </w:tc>
        <w:tc>
          <w:tcPr>
            <w:tcW w:w="1234" w:type="dxa"/>
          </w:tcPr>
          <w:p w14:paraId="4D879FAA" w14:textId="77777777" w:rsidR="00182119" w:rsidRDefault="00000000">
            <w:r>
              <w:t>CLO 2</w:t>
            </w:r>
          </w:p>
        </w:tc>
        <w:tc>
          <w:tcPr>
            <w:tcW w:w="1234" w:type="dxa"/>
          </w:tcPr>
          <w:p w14:paraId="67052761" w14:textId="77777777" w:rsidR="00182119" w:rsidRDefault="00000000">
            <w:r>
              <w:t>CLO 3</w:t>
            </w:r>
          </w:p>
        </w:tc>
        <w:tc>
          <w:tcPr>
            <w:tcW w:w="1234" w:type="dxa"/>
          </w:tcPr>
          <w:p w14:paraId="4BC4A049" w14:textId="77777777" w:rsidR="00182119" w:rsidRDefault="00000000">
            <w:r>
              <w:t>CLO 4</w:t>
            </w:r>
          </w:p>
        </w:tc>
        <w:tc>
          <w:tcPr>
            <w:tcW w:w="1234" w:type="dxa"/>
          </w:tcPr>
          <w:p w14:paraId="5145E783" w14:textId="77777777" w:rsidR="00182119" w:rsidRDefault="00000000">
            <w:r>
              <w:t>CLO 5</w:t>
            </w:r>
          </w:p>
        </w:tc>
        <w:tc>
          <w:tcPr>
            <w:tcW w:w="1234" w:type="dxa"/>
          </w:tcPr>
          <w:p w14:paraId="01CF6203" w14:textId="77777777" w:rsidR="00182119" w:rsidRDefault="00000000">
            <w:r>
              <w:t>CLO 6</w:t>
            </w:r>
          </w:p>
        </w:tc>
      </w:tr>
      <w:tr w:rsidR="00182119" w14:paraId="541A91A9" w14:textId="77777777">
        <w:tc>
          <w:tcPr>
            <w:tcW w:w="1234" w:type="dxa"/>
          </w:tcPr>
          <w:p w14:paraId="0822C7B3" w14:textId="77777777" w:rsidR="00182119" w:rsidRDefault="00000000">
            <w:r>
              <w:t>Ch. 1 Quiz</w:t>
            </w:r>
          </w:p>
        </w:tc>
        <w:tc>
          <w:tcPr>
            <w:tcW w:w="1234" w:type="dxa"/>
          </w:tcPr>
          <w:p w14:paraId="3953C6C8" w14:textId="77777777" w:rsidR="00182119" w:rsidRDefault="00182119"/>
        </w:tc>
        <w:tc>
          <w:tcPr>
            <w:tcW w:w="1234" w:type="dxa"/>
          </w:tcPr>
          <w:p w14:paraId="5DFDAA0B" w14:textId="77777777" w:rsidR="00182119" w:rsidRDefault="00182119"/>
        </w:tc>
        <w:tc>
          <w:tcPr>
            <w:tcW w:w="1234" w:type="dxa"/>
          </w:tcPr>
          <w:p w14:paraId="67715491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1C62016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28C9A491" w14:textId="77777777" w:rsidR="00182119" w:rsidRDefault="00182119"/>
        </w:tc>
        <w:tc>
          <w:tcPr>
            <w:tcW w:w="1234" w:type="dxa"/>
          </w:tcPr>
          <w:p w14:paraId="5ABB0779" w14:textId="77777777" w:rsidR="00182119" w:rsidRDefault="00000000">
            <w:r>
              <w:t>✔</w:t>
            </w:r>
          </w:p>
        </w:tc>
      </w:tr>
      <w:tr w:rsidR="00182119" w14:paraId="18A0AAC7" w14:textId="77777777">
        <w:tc>
          <w:tcPr>
            <w:tcW w:w="1234" w:type="dxa"/>
          </w:tcPr>
          <w:p w14:paraId="1A52DF08" w14:textId="77777777" w:rsidR="00182119" w:rsidRDefault="00000000">
            <w:r>
              <w:t>Ch. 2 Quiz</w:t>
            </w:r>
          </w:p>
        </w:tc>
        <w:tc>
          <w:tcPr>
            <w:tcW w:w="1234" w:type="dxa"/>
          </w:tcPr>
          <w:p w14:paraId="7842F930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3C5EAAFC" w14:textId="77777777" w:rsidR="00182119" w:rsidRDefault="00182119"/>
        </w:tc>
        <w:tc>
          <w:tcPr>
            <w:tcW w:w="1234" w:type="dxa"/>
          </w:tcPr>
          <w:p w14:paraId="16D26BD4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217F552C" w14:textId="77777777" w:rsidR="00182119" w:rsidRDefault="00182119"/>
        </w:tc>
        <w:tc>
          <w:tcPr>
            <w:tcW w:w="1234" w:type="dxa"/>
          </w:tcPr>
          <w:p w14:paraId="2CF33275" w14:textId="77777777" w:rsidR="00182119" w:rsidRDefault="00182119"/>
        </w:tc>
        <w:tc>
          <w:tcPr>
            <w:tcW w:w="1234" w:type="dxa"/>
          </w:tcPr>
          <w:p w14:paraId="08E37232" w14:textId="77777777" w:rsidR="00182119" w:rsidRDefault="00000000">
            <w:r>
              <w:t>✔</w:t>
            </w:r>
          </w:p>
        </w:tc>
      </w:tr>
      <w:tr w:rsidR="00182119" w14:paraId="1FB059BB" w14:textId="77777777">
        <w:tc>
          <w:tcPr>
            <w:tcW w:w="1234" w:type="dxa"/>
          </w:tcPr>
          <w:p w14:paraId="66C45A20" w14:textId="77777777" w:rsidR="00182119" w:rsidRDefault="00000000">
            <w:r>
              <w:t>Ch. 3 Quiz</w:t>
            </w:r>
          </w:p>
        </w:tc>
        <w:tc>
          <w:tcPr>
            <w:tcW w:w="1234" w:type="dxa"/>
          </w:tcPr>
          <w:p w14:paraId="15C2628E" w14:textId="77777777" w:rsidR="00182119" w:rsidRDefault="00182119"/>
        </w:tc>
        <w:tc>
          <w:tcPr>
            <w:tcW w:w="1234" w:type="dxa"/>
          </w:tcPr>
          <w:p w14:paraId="5D4BAEC3" w14:textId="77777777" w:rsidR="00182119" w:rsidRDefault="00182119"/>
        </w:tc>
        <w:tc>
          <w:tcPr>
            <w:tcW w:w="1234" w:type="dxa"/>
          </w:tcPr>
          <w:p w14:paraId="3B7C4C20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2A8146EF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3C8B1A76" w14:textId="77777777" w:rsidR="00182119" w:rsidRDefault="00182119"/>
        </w:tc>
        <w:tc>
          <w:tcPr>
            <w:tcW w:w="1234" w:type="dxa"/>
          </w:tcPr>
          <w:p w14:paraId="3F830054" w14:textId="77777777" w:rsidR="00182119" w:rsidRDefault="00182119"/>
        </w:tc>
      </w:tr>
      <w:tr w:rsidR="00182119" w14:paraId="7BA8A13A" w14:textId="77777777">
        <w:tc>
          <w:tcPr>
            <w:tcW w:w="1234" w:type="dxa"/>
          </w:tcPr>
          <w:p w14:paraId="4B6F0BC9" w14:textId="77777777" w:rsidR="00182119" w:rsidRDefault="00000000">
            <w:r>
              <w:t>Ch. 4 Quiz</w:t>
            </w:r>
          </w:p>
        </w:tc>
        <w:tc>
          <w:tcPr>
            <w:tcW w:w="1234" w:type="dxa"/>
          </w:tcPr>
          <w:p w14:paraId="7E240857" w14:textId="77777777" w:rsidR="00182119" w:rsidRDefault="00182119"/>
        </w:tc>
        <w:tc>
          <w:tcPr>
            <w:tcW w:w="1234" w:type="dxa"/>
          </w:tcPr>
          <w:p w14:paraId="4760E824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6BB694B4" w14:textId="77777777" w:rsidR="00182119" w:rsidRDefault="00182119"/>
        </w:tc>
        <w:tc>
          <w:tcPr>
            <w:tcW w:w="1234" w:type="dxa"/>
          </w:tcPr>
          <w:p w14:paraId="56739F3F" w14:textId="77777777" w:rsidR="00182119" w:rsidRDefault="00182119"/>
        </w:tc>
        <w:tc>
          <w:tcPr>
            <w:tcW w:w="1234" w:type="dxa"/>
          </w:tcPr>
          <w:p w14:paraId="2CB1166B" w14:textId="77777777" w:rsidR="00182119" w:rsidRDefault="00182119"/>
        </w:tc>
        <w:tc>
          <w:tcPr>
            <w:tcW w:w="1234" w:type="dxa"/>
          </w:tcPr>
          <w:p w14:paraId="20B5DB3E" w14:textId="77777777" w:rsidR="00182119" w:rsidRDefault="00182119"/>
        </w:tc>
      </w:tr>
      <w:tr w:rsidR="00182119" w14:paraId="24704723" w14:textId="77777777">
        <w:tc>
          <w:tcPr>
            <w:tcW w:w="1234" w:type="dxa"/>
          </w:tcPr>
          <w:p w14:paraId="0F3E27C2" w14:textId="77777777" w:rsidR="00182119" w:rsidRDefault="00000000">
            <w:r>
              <w:t>Ch. 5 Quiz</w:t>
            </w:r>
          </w:p>
        </w:tc>
        <w:tc>
          <w:tcPr>
            <w:tcW w:w="1234" w:type="dxa"/>
          </w:tcPr>
          <w:p w14:paraId="5E87F05A" w14:textId="77777777" w:rsidR="00182119" w:rsidRDefault="00182119"/>
        </w:tc>
        <w:tc>
          <w:tcPr>
            <w:tcW w:w="1234" w:type="dxa"/>
          </w:tcPr>
          <w:p w14:paraId="201C9359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34D9155" w14:textId="77777777" w:rsidR="00182119" w:rsidRDefault="00182119"/>
        </w:tc>
        <w:tc>
          <w:tcPr>
            <w:tcW w:w="1234" w:type="dxa"/>
          </w:tcPr>
          <w:p w14:paraId="51CD0EBE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42BB76F4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2CCF36A6" w14:textId="77777777" w:rsidR="00182119" w:rsidRDefault="00182119"/>
        </w:tc>
      </w:tr>
      <w:tr w:rsidR="00182119" w14:paraId="1B70EDDF" w14:textId="77777777">
        <w:tc>
          <w:tcPr>
            <w:tcW w:w="1234" w:type="dxa"/>
          </w:tcPr>
          <w:p w14:paraId="0265D279" w14:textId="77777777" w:rsidR="00182119" w:rsidRDefault="00000000">
            <w:r>
              <w:t>Ch. 6 Quiz</w:t>
            </w:r>
          </w:p>
        </w:tc>
        <w:tc>
          <w:tcPr>
            <w:tcW w:w="1234" w:type="dxa"/>
          </w:tcPr>
          <w:p w14:paraId="17482DBF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470FBE4C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42044625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3903DFCB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64AD4D3B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6778AC25" w14:textId="77777777" w:rsidR="00182119" w:rsidRDefault="00000000">
            <w:r>
              <w:t>✔</w:t>
            </w:r>
          </w:p>
        </w:tc>
      </w:tr>
      <w:tr w:rsidR="00182119" w14:paraId="751C00BD" w14:textId="77777777">
        <w:tc>
          <w:tcPr>
            <w:tcW w:w="1234" w:type="dxa"/>
          </w:tcPr>
          <w:p w14:paraId="5662431A" w14:textId="77777777" w:rsidR="00182119" w:rsidRDefault="00000000">
            <w:r>
              <w:t>Lab 1: Python Setup</w:t>
            </w:r>
          </w:p>
        </w:tc>
        <w:tc>
          <w:tcPr>
            <w:tcW w:w="1234" w:type="dxa"/>
          </w:tcPr>
          <w:p w14:paraId="12B5140A" w14:textId="77777777" w:rsidR="00182119" w:rsidRDefault="00182119"/>
        </w:tc>
        <w:tc>
          <w:tcPr>
            <w:tcW w:w="1234" w:type="dxa"/>
          </w:tcPr>
          <w:p w14:paraId="47CE8412" w14:textId="77777777" w:rsidR="00182119" w:rsidRDefault="00182119"/>
        </w:tc>
        <w:tc>
          <w:tcPr>
            <w:tcW w:w="1234" w:type="dxa"/>
          </w:tcPr>
          <w:p w14:paraId="58AD8878" w14:textId="77777777" w:rsidR="00182119" w:rsidRDefault="00182119"/>
        </w:tc>
        <w:tc>
          <w:tcPr>
            <w:tcW w:w="1234" w:type="dxa"/>
          </w:tcPr>
          <w:p w14:paraId="14594CF2" w14:textId="77777777" w:rsidR="00182119" w:rsidRDefault="00182119"/>
        </w:tc>
        <w:tc>
          <w:tcPr>
            <w:tcW w:w="1234" w:type="dxa"/>
          </w:tcPr>
          <w:p w14:paraId="40E9A23A" w14:textId="77777777" w:rsidR="00182119" w:rsidRDefault="00182119"/>
        </w:tc>
        <w:tc>
          <w:tcPr>
            <w:tcW w:w="1234" w:type="dxa"/>
          </w:tcPr>
          <w:p w14:paraId="5E015B64" w14:textId="77777777" w:rsidR="00182119" w:rsidRDefault="00000000">
            <w:r>
              <w:t>✔</w:t>
            </w:r>
          </w:p>
        </w:tc>
      </w:tr>
      <w:tr w:rsidR="00182119" w14:paraId="7A990260" w14:textId="77777777">
        <w:tc>
          <w:tcPr>
            <w:tcW w:w="1234" w:type="dxa"/>
          </w:tcPr>
          <w:p w14:paraId="4E5544B3" w14:textId="77777777" w:rsidR="00182119" w:rsidRDefault="00000000">
            <w:r>
              <w:t>Lab 2A: Classification/Regression</w:t>
            </w:r>
          </w:p>
        </w:tc>
        <w:tc>
          <w:tcPr>
            <w:tcW w:w="1234" w:type="dxa"/>
          </w:tcPr>
          <w:p w14:paraId="3839728D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EEC57CD" w14:textId="77777777" w:rsidR="00182119" w:rsidRDefault="00182119"/>
        </w:tc>
        <w:tc>
          <w:tcPr>
            <w:tcW w:w="1234" w:type="dxa"/>
          </w:tcPr>
          <w:p w14:paraId="1BF11F61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C4D7FCB" w14:textId="77777777" w:rsidR="00182119" w:rsidRDefault="00182119"/>
        </w:tc>
        <w:tc>
          <w:tcPr>
            <w:tcW w:w="1234" w:type="dxa"/>
          </w:tcPr>
          <w:p w14:paraId="142C4107" w14:textId="77777777" w:rsidR="00182119" w:rsidRDefault="00182119"/>
        </w:tc>
        <w:tc>
          <w:tcPr>
            <w:tcW w:w="1234" w:type="dxa"/>
          </w:tcPr>
          <w:p w14:paraId="00C75874" w14:textId="77777777" w:rsidR="00182119" w:rsidRDefault="00182119"/>
        </w:tc>
      </w:tr>
      <w:tr w:rsidR="00182119" w14:paraId="0C359357" w14:textId="77777777">
        <w:tc>
          <w:tcPr>
            <w:tcW w:w="1234" w:type="dxa"/>
          </w:tcPr>
          <w:p w14:paraId="5AFD0B78" w14:textId="77777777" w:rsidR="00182119" w:rsidRDefault="00000000">
            <w:r>
              <w:t>Lab 2B: Model Improvement</w:t>
            </w:r>
          </w:p>
        </w:tc>
        <w:tc>
          <w:tcPr>
            <w:tcW w:w="1234" w:type="dxa"/>
          </w:tcPr>
          <w:p w14:paraId="38ADE3DE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20B9D5C" w14:textId="77777777" w:rsidR="00182119" w:rsidRDefault="00182119"/>
        </w:tc>
        <w:tc>
          <w:tcPr>
            <w:tcW w:w="1234" w:type="dxa"/>
          </w:tcPr>
          <w:p w14:paraId="12A08082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326EA38B" w14:textId="77777777" w:rsidR="00182119" w:rsidRDefault="00182119"/>
        </w:tc>
        <w:tc>
          <w:tcPr>
            <w:tcW w:w="1234" w:type="dxa"/>
          </w:tcPr>
          <w:p w14:paraId="5984CB55" w14:textId="77777777" w:rsidR="00182119" w:rsidRDefault="00182119"/>
        </w:tc>
        <w:tc>
          <w:tcPr>
            <w:tcW w:w="1234" w:type="dxa"/>
          </w:tcPr>
          <w:p w14:paraId="567972CA" w14:textId="77777777" w:rsidR="00182119" w:rsidRDefault="00182119"/>
        </w:tc>
      </w:tr>
      <w:tr w:rsidR="00182119" w14:paraId="3C4C580E" w14:textId="77777777">
        <w:tc>
          <w:tcPr>
            <w:tcW w:w="1234" w:type="dxa"/>
          </w:tcPr>
          <w:p w14:paraId="7E622FEB" w14:textId="77777777" w:rsidR="00182119" w:rsidRDefault="00000000">
            <w:r>
              <w:t>Lab 3A: Evaluation/Validation</w:t>
            </w:r>
          </w:p>
        </w:tc>
        <w:tc>
          <w:tcPr>
            <w:tcW w:w="1234" w:type="dxa"/>
          </w:tcPr>
          <w:p w14:paraId="17D536DF" w14:textId="77777777" w:rsidR="00182119" w:rsidRDefault="00182119"/>
        </w:tc>
        <w:tc>
          <w:tcPr>
            <w:tcW w:w="1234" w:type="dxa"/>
          </w:tcPr>
          <w:p w14:paraId="69A6BD16" w14:textId="77777777" w:rsidR="00182119" w:rsidRDefault="00182119"/>
        </w:tc>
        <w:tc>
          <w:tcPr>
            <w:tcW w:w="1234" w:type="dxa"/>
          </w:tcPr>
          <w:p w14:paraId="3CB0D80C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675D2324" w14:textId="77777777" w:rsidR="00182119" w:rsidRDefault="00182119"/>
        </w:tc>
        <w:tc>
          <w:tcPr>
            <w:tcW w:w="1234" w:type="dxa"/>
          </w:tcPr>
          <w:p w14:paraId="7B1A13A9" w14:textId="77777777" w:rsidR="00182119" w:rsidRDefault="00182119"/>
        </w:tc>
        <w:tc>
          <w:tcPr>
            <w:tcW w:w="1234" w:type="dxa"/>
          </w:tcPr>
          <w:p w14:paraId="327136B4" w14:textId="77777777" w:rsidR="00182119" w:rsidRDefault="00182119"/>
        </w:tc>
      </w:tr>
      <w:tr w:rsidR="00182119" w14:paraId="56C154C8" w14:textId="77777777">
        <w:tc>
          <w:tcPr>
            <w:tcW w:w="1234" w:type="dxa"/>
          </w:tcPr>
          <w:p w14:paraId="57DAE18F" w14:textId="77777777" w:rsidR="00182119" w:rsidRDefault="00000000">
            <w:r>
              <w:lastRenderedPageBreak/>
              <w:t>Lab 3B: Bias/Fairness</w:t>
            </w:r>
          </w:p>
        </w:tc>
        <w:tc>
          <w:tcPr>
            <w:tcW w:w="1234" w:type="dxa"/>
          </w:tcPr>
          <w:p w14:paraId="030C07F0" w14:textId="77777777" w:rsidR="00182119" w:rsidRDefault="00182119"/>
        </w:tc>
        <w:tc>
          <w:tcPr>
            <w:tcW w:w="1234" w:type="dxa"/>
          </w:tcPr>
          <w:p w14:paraId="7F99459F" w14:textId="77777777" w:rsidR="00182119" w:rsidRDefault="00182119"/>
        </w:tc>
        <w:tc>
          <w:tcPr>
            <w:tcW w:w="1234" w:type="dxa"/>
          </w:tcPr>
          <w:p w14:paraId="3610D0E3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3E2A6311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7B274B67" w14:textId="77777777" w:rsidR="00182119" w:rsidRDefault="00182119"/>
        </w:tc>
        <w:tc>
          <w:tcPr>
            <w:tcW w:w="1234" w:type="dxa"/>
          </w:tcPr>
          <w:p w14:paraId="2D84B285" w14:textId="77777777" w:rsidR="00182119" w:rsidRDefault="00182119"/>
        </w:tc>
      </w:tr>
      <w:tr w:rsidR="00182119" w14:paraId="6FAD6ED4" w14:textId="77777777">
        <w:tc>
          <w:tcPr>
            <w:tcW w:w="1234" w:type="dxa"/>
          </w:tcPr>
          <w:p w14:paraId="51DE6CE6" w14:textId="77777777" w:rsidR="00182119" w:rsidRDefault="00000000">
            <w:r>
              <w:t>Lab 4: NLP Basics</w:t>
            </w:r>
          </w:p>
        </w:tc>
        <w:tc>
          <w:tcPr>
            <w:tcW w:w="1234" w:type="dxa"/>
          </w:tcPr>
          <w:p w14:paraId="5D049124" w14:textId="77777777" w:rsidR="00182119" w:rsidRDefault="00182119"/>
        </w:tc>
        <w:tc>
          <w:tcPr>
            <w:tcW w:w="1234" w:type="dxa"/>
          </w:tcPr>
          <w:p w14:paraId="1340E6E6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3BE6D0B5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20E190B7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879719C" w14:textId="77777777" w:rsidR="00182119" w:rsidRDefault="00182119"/>
        </w:tc>
        <w:tc>
          <w:tcPr>
            <w:tcW w:w="1234" w:type="dxa"/>
          </w:tcPr>
          <w:p w14:paraId="360818D5" w14:textId="77777777" w:rsidR="00182119" w:rsidRDefault="00182119"/>
        </w:tc>
      </w:tr>
      <w:tr w:rsidR="00182119" w14:paraId="56E26AEF" w14:textId="77777777">
        <w:tc>
          <w:tcPr>
            <w:tcW w:w="1234" w:type="dxa"/>
          </w:tcPr>
          <w:p w14:paraId="6B81B7D8" w14:textId="77777777" w:rsidR="00182119" w:rsidRDefault="00000000">
            <w:r>
              <w:t>Lab 5A: Sentiment Analysis</w:t>
            </w:r>
          </w:p>
        </w:tc>
        <w:tc>
          <w:tcPr>
            <w:tcW w:w="1234" w:type="dxa"/>
          </w:tcPr>
          <w:p w14:paraId="6A76CAFC" w14:textId="77777777" w:rsidR="00182119" w:rsidRDefault="00182119"/>
        </w:tc>
        <w:tc>
          <w:tcPr>
            <w:tcW w:w="1234" w:type="dxa"/>
          </w:tcPr>
          <w:p w14:paraId="6A560694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1473E3A" w14:textId="77777777" w:rsidR="00182119" w:rsidRDefault="00182119"/>
        </w:tc>
        <w:tc>
          <w:tcPr>
            <w:tcW w:w="1234" w:type="dxa"/>
          </w:tcPr>
          <w:p w14:paraId="252ADE1C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7897A3FF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6C7B7272" w14:textId="77777777" w:rsidR="00182119" w:rsidRDefault="00182119"/>
        </w:tc>
      </w:tr>
      <w:tr w:rsidR="00182119" w14:paraId="35060355" w14:textId="77777777">
        <w:tc>
          <w:tcPr>
            <w:tcW w:w="1234" w:type="dxa"/>
          </w:tcPr>
          <w:p w14:paraId="472D45D7" w14:textId="77777777" w:rsidR="00182119" w:rsidRDefault="00000000">
            <w:r>
              <w:t>Lab 5B: Topic Modeling</w:t>
            </w:r>
          </w:p>
        </w:tc>
        <w:tc>
          <w:tcPr>
            <w:tcW w:w="1234" w:type="dxa"/>
          </w:tcPr>
          <w:p w14:paraId="2EDD1BFA" w14:textId="77777777" w:rsidR="00182119" w:rsidRDefault="00182119"/>
        </w:tc>
        <w:tc>
          <w:tcPr>
            <w:tcW w:w="1234" w:type="dxa"/>
          </w:tcPr>
          <w:p w14:paraId="73871B9C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213B2F0D" w14:textId="77777777" w:rsidR="00182119" w:rsidRDefault="00182119"/>
        </w:tc>
        <w:tc>
          <w:tcPr>
            <w:tcW w:w="1234" w:type="dxa"/>
          </w:tcPr>
          <w:p w14:paraId="7688D777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7ABEF6F3" w14:textId="77777777" w:rsidR="00182119" w:rsidRDefault="00000000">
            <w:r>
              <w:t>✔</w:t>
            </w:r>
          </w:p>
        </w:tc>
        <w:tc>
          <w:tcPr>
            <w:tcW w:w="1234" w:type="dxa"/>
          </w:tcPr>
          <w:p w14:paraId="0B14B8E6" w14:textId="77777777" w:rsidR="00182119" w:rsidRDefault="00182119"/>
        </w:tc>
      </w:tr>
    </w:tbl>
    <w:p w14:paraId="42BA9B10" w14:textId="77777777" w:rsidR="00304405" w:rsidRDefault="00304405"/>
    <w:sectPr w:rsidR="0030440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6111974">
    <w:abstractNumId w:val="8"/>
  </w:num>
  <w:num w:numId="2" w16cid:durableId="1975014728">
    <w:abstractNumId w:val="6"/>
  </w:num>
  <w:num w:numId="3" w16cid:durableId="201554540">
    <w:abstractNumId w:val="5"/>
  </w:num>
  <w:num w:numId="4" w16cid:durableId="1666737718">
    <w:abstractNumId w:val="4"/>
  </w:num>
  <w:num w:numId="5" w16cid:durableId="1356232450">
    <w:abstractNumId w:val="7"/>
  </w:num>
  <w:num w:numId="6" w16cid:durableId="805243720">
    <w:abstractNumId w:val="3"/>
  </w:num>
  <w:num w:numId="7" w16cid:durableId="1276600124">
    <w:abstractNumId w:val="2"/>
  </w:num>
  <w:num w:numId="8" w16cid:durableId="1791821719">
    <w:abstractNumId w:val="1"/>
  </w:num>
  <w:num w:numId="9" w16cid:durableId="151919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2119"/>
    <w:rsid w:val="0029639D"/>
    <w:rsid w:val="00304405"/>
    <w:rsid w:val="00326F90"/>
    <w:rsid w:val="005D07B3"/>
    <w:rsid w:val="008407E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2FAF1D"/>
  <w14:defaultImageDpi w14:val="300"/>
  <w15:docId w15:val="{ECC82768-B763-4BC8-9C9E-914A4F88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2026-06-13T14:56:00Z</dcterms:created>
  <dcterms:modified xsi:type="dcterms:W3CDTF">2026-06-13T14:56:00Z</dcterms:modified>
  <cp:category/>
</cp:coreProperties>
</file>