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E6BBD" w14:textId="77777777" w:rsidR="00827629" w:rsidRDefault="00000000">
      <w:pPr>
        <w:pStyle w:val="Title"/>
        <w:jc w:val="center"/>
      </w:pPr>
      <w:r>
        <w:t>Data Wrangling – Student Edition Alignment</w:t>
      </w:r>
    </w:p>
    <w:p w14:paraId="6426E540" w14:textId="77777777" w:rsidR="00827629" w:rsidRDefault="00000000">
      <w:pPr>
        <w:pStyle w:val="Heading1"/>
      </w:pPr>
      <w:r>
        <w:t>Course Learning Outcomes</w:t>
      </w:r>
    </w:p>
    <w:p w14:paraId="4335A383" w14:textId="77777777" w:rsidR="00827629" w:rsidRDefault="00000000">
      <w:pPr>
        <w:pStyle w:val="ListBullet"/>
      </w:pPr>
      <w:r>
        <w:t>1. Practice spreadsheet techniques including filtering, sorting, pivot table summaries and using formulas.</w:t>
      </w:r>
    </w:p>
    <w:p w14:paraId="7BCEBB91" w14:textId="77777777" w:rsidR="00827629" w:rsidRDefault="00000000">
      <w:pPr>
        <w:pStyle w:val="ListBullet"/>
      </w:pPr>
      <w:r>
        <w:t>2. Identify from a dataset what needs to be done to make it ready for analytical use (unclean data, missing data, redo structure, etc.).</w:t>
      </w:r>
    </w:p>
    <w:p w14:paraId="44FEA7DB" w14:textId="77777777" w:rsidR="00827629" w:rsidRDefault="00000000">
      <w:pPr>
        <w:pStyle w:val="ListBullet"/>
      </w:pPr>
      <w:r>
        <w:t>3. Apply manual and AI-assisted techniques to clean messy input data and alter data fields as needed to produce usable analytical dataset.</w:t>
      </w:r>
    </w:p>
    <w:p w14:paraId="787A51E6" w14:textId="77777777" w:rsidR="00827629" w:rsidRDefault="00000000">
      <w:pPr>
        <w:pStyle w:val="ListBullet"/>
      </w:pPr>
      <w:r>
        <w:t>4. Merge files using SQL joins and validate correctness of joins to prevent wrangling errors (duplications, etc.).</w:t>
      </w:r>
    </w:p>
    <w:p w14:paraId="07A4E07D" w14:textId="77777777" w:rsidR="00827629" w:rsidRDefault="00000000">
      <w:pPr>
        <w:pStyle w:val="ListBullet"/>
      </w:pPr>
      <w:r>
        <w:t>5. Subset data by filtering and logically selecting from source data with and without AI assistance.</w:t>
      </w:r>
    </w:p>
    <w:p w14:paraId="5B44DFAB" w14:textId="77777777" w:rsidR="00827629" w:rsidRDefault="00000000">
      <w:pPr>
        <w:pStyle w:val="ListBullet"/>
      </w:pPr>
      <w:r>
        <w:t>6. Create derived data fields by merging or editing existing fields using formulas, conditional logic, and AI transformation tools.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61"/>
        <w:gridCol w:w="1234"/>
        <w:gridCol w:w="1234"/>
        <w:gridCol w:w="1234"/>
        <w:gridCol w:w="1234"/>
        <w:gridCol w:w="1234"/>
        <w:gridCol w:w="1234"/>
      </w:tblGrid>
      <w:tr w:rsidR="00827629" w14:paraId="66807E8C" w14:textId="77777777">
        <w:tc>
          <w:tcPr>
            <w:tcW w:w="1234" w:type="dxa"/>
          </w:tcPr>
          <w:p w14:paraId="7C458F2A" w14:textId="77777777" w:rsidR="00827629" w:rsidRDefault="00000000">
            <w:r>
              <w:t>Assessment</w:t>
            </w:r>
          </w:p>
        </w:tc>
        <w:tc>
          <w:tcPr>
            <w:tcW w:w="1234" w:type="dxa"/>
          </w:tcPr>
          <w:p w14:paraId="13923B9E" w14:textId="77777777" w:rsidR="00827629" w:rsidRDefault="00000000">
            <w:r>
              <w:t>CLO 1</w:t>
            </w:r>
          </w:p>
        </w:tc>
        <w:tc>
          <w:tcPr>
            <w:tcW w:w="1234" w:type="dxa"/>
          </w:tcPr>
          <w:p w14:paraId="6C05CB87" w14:textId="77777777" w:rsidR="00827629" w:rsidRDefault="00000000">
            <w:r>
              <w:t>CLO 2</w:t>
            </w:r>
          </w:p>
        </w:tc>
        <w:tc>
          <w:tcPr>
            <w:tcW w:w="1234" w:type="dxa"/>
          </w:tcPr>
          <w:p w14:paraId="355DDD8C" w14:textId="77777777" w:rsidR="00827629" w:rsidRDefault="00000000">
            <w:r>
              <w:t>CLO 3</w:t>
            </w:r>
          </w:p>
        </w:tc>
        <w:tc>
          <w:tcPr>
            <w:tcW w:w="1234" w:type="dxa"/>
          </w:tcPr>
          <w:p w14:paraId="6D092617" w14:textId="77777777" w:rsidR="00827629" w:rsidRDefault="00000000">
            <w:r>
              <w:t>CLO 4</w:t>
            </w:r>
          </w:p>
        </w:tc>
        <w:tc>
          <w:tcPr>
            <w:tcW w:w="1234" w:type="dxa"/>
          </w:tcPr>
          <w:p w14:paraId="13071F38" w14:textId="77777777" w:rsidR="00827629" w:rsidRDefault="00000000">
            <w:r>
              <w:t>CLO 5</w:t>
            </w:r>
          </w:p>
        </w:tc>
        <w:tc>
          <w:tcPr>
            <w:tcW w:w="1234" w:type="dxa"/>
          </w:tcPr>
          <w:p w14:paraId="13455953" w14:textId="77777777" w:rsidR="00827629" w:rsidRDefault="00000000">
            <w:r>
              <w:t>CLO 6</w:t>
            </w:r>
          </w:p>
        </w:tc>
      </w:tr>
      <w:tr w:rsidR="00827629" w14:paraId="3E4263B5" w14:textId="77777777">
        <w:tc>
          <w:tcPr>
            <w:tcW w:w="1234" w:type="dxa"/>
          </w:tcPr>
          <w:p w14:paraId="6A839FF1" w14:textId="77777777" w:rsidR="00827629" w:rsidRDefault="00000000">
            <w:r>
              <w:t>Ch.1 Quiz</w:t>
            </w:r>
          </w:p>
        </w:tc>
        <w:tc>
          <w:tcPr>
            <w:tcW w:w="1234" w:type="dxa"/>
          </w:tcPr>
          <w:p w14:paraId="569BCDA5" w14:textId="77777777" w:rsidR="00827629" w:rsidRDefault="00827629"/>
        </w:tc>
        <w:tc>
          <w:tcPr>
            <w:tcW w:w="1234" w:type="dxa"/>
          </w:tcPr>
          <w:p w14:paraId="322D1EC4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0802074B" w14:textId="77777777" w:rsidR="00827629" w:rsidRDefault="00827629"/>
        </w:tc>
        <w:tc>
          <w:tcPr>
            <w:tcW w:w="1234" w:type="dxa"/>
          </w:tcPr>
          <w:p w14:paraId="50DE83AA" w14:textId="77777777" w:rsidR="00827629" w:rsidRDefault="00827629"/>
        </w:tc>
        <w:tc>
          <w:tcPr>
            <w:tcW w:w="1234" w:type="dxa"/>
          </w:tcPr>
          <w:p w14:paraId="036DEC2D" w14:textId="77777777" w:rsidR="00827629" w:rsidRDefault="00827629"/>
        </w:tc>
        <w:tc>
          <w:tcPr>
            <w:tcW w:w="1234" w:type="dxa"/>
          </w:tcPr>
          <w:p w14:paraId="2B0A1E8A" w14:textId="77777777" w:rsidR="00827629" w:rsidRDefault="00827629"/>
        </w:tc>
      </w:tr>
      <w:tr w:rsidR="00827629" w14:paraId="020EC322" w14:textId="77777777">
        <w:tc>
          <w:tcPr>
            <w:tcW w:w="1234" w:type="dxa"/>
          </w:tcPr>
          <w:p w14:paraId="13F7ECD9" w14:textId="77777777" w:rsidR="00827629" w:rsidRDefault="00000000">
            <w:r>
              <w:t>Lab 1 Setup</w:t>
            </w:r>
          </w:p>
        </w:tc>
        <w:tc>
          <w:tcPr>
            <w:tcW w:w="1234" w:type="dxa"/>
          </w:tcPr>
          <w:p w14:paraId="29460F5C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7FC7FDAE" w14:textId="77777777" w:rsidR="00827629" w:rsidRDefault="00827629"/>
        </w:tc>
        <w:tc>
          <w:tcPr>
            <w:tcW w:w="1234" w:type="dxa"/>
          </w:tcPr>
          <w:p w14:paraId="365C046E" w14:textId="77777777" w:rsidR="00827629" w:rsidRDefault="00827629"/>
        </w:tc>
        <w:tc>
          <w:tcPr>
            <w:tcW w:w="1234" w:type="dxa"/>
          </w:tcPr>
          <w:p w14:paraId="0322D27F" w14:textId="77777777" w:rsidR="00827629" w:rsidRDefault="00827629"/>
        </w:tc>
        <w:tc>
          <w:tcPr>
            <w:tcW w:w="1234" w:type="dxa"/>
          </w:tcPr>
          <w:p w14:paraId="69F20024" w14:textId="77777777" w:rsidR="00827629" w:rsidRDefault="00827629"/>
        </w:tc>
        <w:tc>
          <w:tcPr>
            <w:tcW w:w="1234" w:type="dxa"/>
          </w:tcPr>
          <w:p w14:paraId="03FC5327" w14:textId="77777777" w:rsidR="00827629" w:rsidRDefault="00827629"/>
        </w:tc>
      </w:tr>
      <w:tr w:rsidR="00827629" w14:paraId="30A1D07D" w14:textId="77777777">
        <w:tc>
          <w:tcPr>
            <w:tcW w:w="1234" w:type="dxa"/>
          </w:tcPr>
          <w:p w14:paraId="0B60992A" w14:textId="77777777" w:rsidR="00827629" w:rsidRDefault="00000000">
            <w:r>
              <w:t>Ch.2 Quiz</w:t>
            </w:r>
          </w:p>
        </w:tc>
        <w:tc>
          <w:tcPr>
            <w:tcW w:w="1234" w:type="dxa"/>
          </w:tcPr>
          <w:p w14:paraId="13E0A160" w14:textId="77777777" w:rsidR="00827629" w:rsidRDefault="00827629"/>
        </w:tc>
        <w:tc>
          <w:tcPr>
            <w:tcW w:w="1234" w:type="dxa"/>
          </w:tcPr>
          <w:p w14:paraId="2B9BA46D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0CFFBBE9" w14:textId="77777777" w:rsidR="00827629" w:rsidRDefault="00827629"/>
        </w:tc>
        <w:tc>
          <w:tcPr>
            <w:tcW w:w="1234" w:type="dxa"/>
          </w:tcPr>
          <w:p w14:paraId="49D88E5B" w14:textId="77777777" w:rsidR="00827629" w:rsidRDefault="00827629"/>
        </w:tc>
        <w:tc>
          <w:tcPr>
            <w:tcW w:w="1234" w:type="dxa"/>
          </w:tcPr>
          <w:p w14:paraId="13DA1DCD" w14:textId="77777777" w:rsidR="00827629" w:rsidRDefault="00827629"/>
        </w:tc>
        <w:tc>
          <w:tcPr>
            <w:tcW w:w="1234" w:type="dxa"/>
          </w:tcPr>
          <w:p w14:paraId="31B61073" w14:textId="77777777" w:rsidR="00827629" w:rsidRDefault="00827629"/>
        </w:tc>
      </w:tr>
      <w:tr w:rsidR="00827629" w14:paraId="2700DC7A" w14:textId="77777777">
        <w:tc>
          <w:tcPr>
            <w:tcW w:w="1234" w:type="dxa"/>
          </w:tcPr>
          <w:p w14:paraId="4AC8148A" w14:textId="77777777" w:rsidR="00827629" w:rsidRDefault="00000000">
            <w:r>
              <w:t>Lab 2-1 Data Types</w:t>
            </w:r>
          </w:p>
        </w:tc>
        <w:tc>
          <w:tcPr>
            <w:tcW w:w="1234" w:type="dxa"/>
          </w:tcPr>
          <w:p w14:paraId="78C8D6C2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4BE3CE81" w14:textId="77777777" w:rsidR="00827629" w:rsidRDefault="00827629"/>
        </w:tc>
        <w:tc>
          <w:tcPr>
            <w:tcW w:w="1234" w:type="dxa"/>
          </w:tcPr>
          <w:p w14:paraId="7D7618C8" w14:textId="77777777" w:rsidR="00827629" w:rsidRDefault="00827629"/>
        </w:tc>
        <w:tc>
          <w:tcPr>
            <w:tcW w:w="1234" w:type="dxa"/>
          </w:tcPr>
          <w:p w14:paraId="36A19C67" w14:textId="77777777" w:rsidR="00827629" w:rsidRDefault="00827629"/>
        </w:tc>
        <w:tc>
          <w:tcPr>
            <w:tcW w:w="1234" w:type="dxa"/>
          </w:tcPr>
          <w:p w14:paraId="70F9FD0C" w14:textId="77777777" w:rsidR="00827629" w:rsidRDefault="00827629"/>
        </w:tc>
        <w:tc>
          <w:tcPr>
            <w:tcW w:w="1234" w:type="dxa"/>
          </w:tcPr>
          <w:p w14:paraId="416DA933" w14:textId="77777777" w:rsidR="00827629" w:rsidRDefault="00827629"/>
        </w:tc>
      </w:tr>
      <w:tr w:rsidR="00827629" w14:paraId="61BC9423" w14:textId="77777777">
        <w:tc>
          <w:tcPr>
            <w:tcW w:w="1234" w:type="dxa"/>
          </w:tcPr>
          <w:p w14:paraId="6716EAB7" w14:textId="77777777" w:rsidR="00827629" w:rsidRDefault="00000000">
            <w:r>
              <w:t>Lab 2-2 Data Profiling</w:t>
            </w:r>
          </w:p>
        </w:tc>
        <w:tc>
          <w:tcPr>
            <w:tcW w:w="1234" w:type="dxa"/>
          </w:tcPr>
          <w:p w14:paraId="753769BC" w14:textId="77777777" w:rsidR="00827629" w:rsidRDefault="00827629"/>
        </w:tc>
        <w:tc>
          <w:tcPr>
            <w:tcW w:w="1234" w:type="dxa"/>
          </w:tcPr>
          <w:p w14:paraId="69E049C8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5C7B5A7E" w14:textId="77777777" w:rsidR="00827629" w:rsidRDefault="00827629"/>
        </w:tc>
        <w:tc>
          <w:tcPr>
            <w:tcW w:w="1234" w:type="dxa"/>
          </w:tcPr>
          <w:p w14:paraId="034B6FA4" w14:textId="77777777" w:rsidR="00827629" w:rsidRDefault="00827629"/>
        </w:tc>
        <w:tc>
          <w:tcPr>
            <w:tcW w:w="1234" w:type="dxa"/>
          </w:tcPr>
          <w:p w14:paraId="00068E38" w14:textId="77777777" w:rsidR="00827629" w:rsidRDefault="00827629"/>
        </w:tc>
        <w:tc>
          <w:tcPr>
            <w:tcW w:w="1234" w:type="dxa"/>
          </w:tcPr>
          <w:p w14:paraId="168AB132" w14:textId="77777777" w:rsidR="00827629" w:rsidRDefault="00827629"/>
        </w:tc>
      </w:tr>
      <w:tr w:rsidR="00827629" w14:paraId="186C71FC" w14:textId="77777777">
        <w:tc>
          <w:tcPr>
            <w:tcW w:w="1234" w:type="dxa"/>
          </w:tcPr>
          <w:p w14:paraId="1A8BEECD" w14:textId="77777777" w:rsidR="00827629" w:rsidRDefault="00000000">
            <w:r>
              <w:t>Ch.3 Quiz</w:t>
            </w:r>
          </w:p>
        </w:tc>
        <w:tc>
          <w:tcPr>
            <w:tcW w:w="1234" w:type="dxa"/>
          </w:tcPr>
          <w:p w14:paraId="0554F5CF" w14:textId="77777777" w:rsidR="00827629" w:rsidRDefault="00827629"/>
        </w:tc>
        <w:tc>
          <w:tcPr>
            <w:tcW w:w="1234" w:type="dxa"/>
          </w:tcPr>
          <w:p w14:paraId="2766B6AE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2A7AF8B2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4AA38314" w14:textId="77777777" w:rsidR="00827629" w:rsidRDefault="00827629"/>
        </w:tc>
        <w:tc>
          <w:tcPr>
            <w:tcW w:w="1234" w:type="dxa"/>
          </w:tcPr>
          <w:p w14:paraId="7DE87BDD" w14:textId="77777777" w:rsidR="00827629" w:rsidRDefault="00827629"/>
        </w:tc>
        <w:tc>
          <w:tcPr>
            <w:tcW w:w="1234" w:type="dxa"/>
          </w:tcPr>
          <w:p w14:paraId="5AE4D92D" w14:textId="77777777" w:rsidR="00827629" w:rsidRDefault="00827629"/>
        </w:tc>
      </w:tr>
      <w:tr w:rsidR="00827629" w14:paraId="234562AD" w14:textId="77777777">
        <w:tc>
          <w:tcPr>
            <w:tcW w:w="1234" w:type="dxa"/>
          </w:tcPr>
          <w:p w14:paraId="135D93D6" w14:textId="77777777" w:rsidR="00827629" w:rsidRDefault="00000000">
            <w:r>
              <w:t>Lab 3-1 Cleaning</w:t>
            </w:r>
          </w:p>
        </w:tc>
        <w:tc>
          <w:tcPr>
            <w:tcW w:w="1234" w:type="dxa"/>
          </w:tcPr>
          <w:p w14:paraId="07FD3091" w14:textId="77777777" w:rsidR="00827629" w:rsidRDefault="00827629"/>
        </w:tc>
        <w:tc>
          <w:tcPr>
            <w:tcW w:w="1234" w:type="dxa"/>
          </w:tcPr>
          <w:p w14:paraId="173CEA84" w14:textId="77777777" w:rsidR="00827629" w:rsidRDefault="00827629"/>
        </w:tc>
        <w:tc>
          <w:tcPr>
            <w:tcW w:w="1234" w:type="dxa"/>
          </w:tcPr>
          <w:p w14:paraId="16FD9A81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1A1D0475" w14:textId="77777777" w:rsidR="00827629" w:rsidRDefault="00827629"/>
        </w:tc>
        <w:tc>
          <w:tcPr>
            <w:tcW w:w="1234" w:type="dxa"/>
          </w:tcPr>
          <w:p w14:paraId="6640BBD1" w14:textId="77777777" w:rsidR="00827629" w:rsidRDefault="00827629"/>
        </w:tc>
        <w:tc>
          <w:tcPr>
            <w:tcW w:w="1234" w:type="dxa"/>
          </w:tcPr>
          <w:p w14:paraId="5C722D6C" w14:textId="77777777" w:rsidR="00827629" w:rsidRDefault="00827629"/>
        </w:tc>
      </w:tr>
      <w:tr w:rsidR="00827629" w14:paraId="4FEFA8C1" w14:textId="77777777">
        <w:tc>
          <w:tcPr>
            <w:tcW w:w="1234" w:type="dxa"/>
          </w:tcPr>
          <w:p w14:paraId="37E7438A" w14:textId="77777777" w:rsidR="00827629" w:rsidRDefault="00000000">
            <w:r>
              <w:t>Lab 3-2 AI Imputation</w:t>
            </w:r>
          </w:p>
        </w:tc>
        <w:tc>
          <w:tcPr>
            <w:tcW w:w="1234" w:type="dxa"/>
          </w:tcPr>
          <w:p w14:paraId="3E16E3EB" w14:textId="77777777" w:rsidR="00827629" w:rsidRDefault="00827629"/>
        </w:tc>
        <w:tc>
          <w:tcPr>
            <w:tcW w:w="1234" w:type="dxa"/>
          </w:tcPr>
          <w:p w14:paraId="0F327F99" w14:textId="77777777" w:rsidR="00827629" w:rsidRDefault="00827629"/>
        </w:tc>
        <w:tc>
          <w:tcPr>
            <w:tcW w:w="1234" w:type="dxa"/>
          </w:tcPr>
          <w:p w14:paraId="1F55C02A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37B9CBD9" w14:textId="77777777" w:rsidR="00827629" w:rsidRDefault="00827629"/>
        </w:tc>
        <w:tc>
          <w:tcPr>
            <w:tcW w:w="1234" w:type="dxa"/>
          </w:tcPr>
          <w:p w14:paraId="6DCE0D56" w14:textId="77777777" w:rsidR="00827629" w:rsidRDefault="00827629"/>
        </w:tc>
        <w:tc>
          <w:tcPr>
            <w:tcW w:w="1234" w:type="dxa"/>
          </w:tcPr>
          <w:p w14:paraId="14E27D5A" w14:textId="77777777" w:rsidR="00827629" w:rsidRDefault="00827629"/>
        </w:tc>
      </w:tr>
      <w:tr w:rsidR="00827629" w14:paraId="3CC0CEEA" w14:textId="77777777">
        <w:tc>
          <w:tcPr>
            <w:tcW w:w="1234" w:type="dxa"/>
          </w:tcPr>
          <w:p w14:paraId="3829E3C2" w14:textId="77777777" w:rsidR="00827629" w:rsidRDefault="00000000">
            <w:r>
              <w:t>Lab 3-3 De-</w:t>
            </w:r>
            <w:r>
              <w:lastRenderedPageBreak/>
              <w:t>duplication</w:t>
            </w:r>
          </w:p>
        </w:tc>
        <w:tc>
          <w:tcPr>
            <w:tcW w:w="1234" w:type="dxa"/>
          </w:tcPr>
          <w:p w14:paraId="3A1355AE" w14:textId="77777777" w:rsidR="00827629" w:rsidRDefault="00827629"/>
        </w:tc>
        <w:tc>
          <w:tcPr>
            <w:tcW w:w="1234" w:type="dxa"/>
          </w:tcPr>
          <w:p w14:paraId="12CAC3A3" w14:textId="77777777" w:rsidR="00827629" w:rsidRDefault="00827629"/>
        </w:tc>
        <w:tc>
          <w:tcPr>
            <w:tcW w:w="1234" w:type="dxa"/>
          </w:tcPr>
          <w:p w14:paraId="07C00C60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6DA76F47" w14:textId="77777777" w:rsidR="00827629" w:rsidRDefault="00827629"/>
        </w:tc>
        <w:tc>
          <w:tcPr>
            <w:tcW w:w="1234" w:type="dxa"/>
          </w:tcPr>
          <w:p w14:paraId="4B64DDAB" w14:textId="77777777" w:rsidR="00827629" w:rsidRDefault="00827629"/>
        </w:tc>
        <w:tc>
          <w:tcPr>
            <w:tcW w:w="1234" w:type="dxa"/>
          </w:tcPr>
          <w:p w14:paraId="7798D218" w14:textId="77777777" w:rsidR="00827629" w:rsidRDefault="00827629"/>
        </w:tc>
      </w:tr>
      <w:tr w:rsidR="00827629" w14:paraId="71F8EED3" w14:textId="77777777">
        <w:tc>
          <w:tcPr>
            <w:tcW w:w="1234" w:type="dxa"/>
          </w:tcPr>
          <w:p w14:paraId="4BCECBF0" w14:textId="77777777" w:rsidR="00827629" w:rsidRDefault="00000000">
            <w:r>
              <w:t>Ch.4 Quiz</w:t>
            </w:r>
          </w:p>
        </w:tc>
        <w:tc>
          <w:tcPr>
            <w:tcW w:w="1234" w:type="dxa"/>
          </w:tcPr>
          <w:p w14:paraId="5772835D" w14:textId="77777777" w:rsidR="00827629" w:rsidRDefault="00827629"/>
        </w:tc>
        <w:tc>
          <w:tcPr>
            <w:tcW w:w="1234" w:type="dxa"/>
          </w:tcPr>
          <w:p w14:paraId="5F266412" w14:textId="77777777" w:rsidR="00827629" w:rsidRDefault="00827629"/>
        </w:tc>
        <w:tc>
          <w:tcPr>
            <w:tcW w:w="1234" w:type="dxa"/>
          </w:tcPr>
          <w:p w14:paraId="5ED9E5D9" w14:textId="77777777" w:rsidR="00827629" w:rsidRDefault="00827629"/>
        </w:tc>
        <w:tc>
          <w:tcPr>
            <w:tcW w:w="1234" w:type="dxa"/>
          </w:tcPr>
          <w:p w14:paraId="68539178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6900880D" w14:textId="77777777" w:rsidR="00827629" w:rsidRDefault="00827629"/>
        </w:tc>
        <w:tc>
          <w:tcPr>
            <w:tcW w:w="1234" w:type="dxa"/>
          </w:tcPr>
          <w:p w14:paraId="5470444C" w14:textId="77777777" w:rsidR="00827629" w:rsidRDefault="00827629"/>
        </w:tc>
      </w:tr>
      <w:tr w:rsidR="00827629" w14:paraId="7E036574" w14:textId="77777777">
        <w:tc>
          <w:tcPr>
            <w:tcW w:w="1234" w:type="dxa"/>
          </w:tcPr>
          <w:p w14:paraId="75EEFEF9" w14:textId="77777777" w:rsidR="00827629" w:rsidRDefault="00000000">
            <w:r>
              <w:t>Lab 4-1 Joins</w:t>
            </w:r>
          </w:p>
        </w:tc>
        <w:tc>
          <w:tcPr>
            <w:tcW w:w="1234" w:type="dxa"/>
          </w:tcPr>
          <w:p w14:paraId="6CB88D11" w14:textId="77777777" w:rsidR="00827629" w:rsidRDefault="00827629"/>
        </w:tc>
        <w:tc>
          <w:tcPr>
            <w:tcW w:w="1234" w:type="dxa"/>
          </w:tcPr>
          <w:p w14:paraId="7F08B3B1" w14:textId="77777777" w:rsidR="00827629" w:rsidRDefault="00827629"/>
        </w:tc>
        <w:tc>
          <w:tcPr>
            <w:tcW w:w="1234" w:type="dxa"/>
          </w:tcPr>
          <w:p w14:paraId="0BE28A82" w14:textId="77777777" w:rsidR="00827629" w:rsidRDefault="00827629"/>
        </w:tc>
        <w:tc>
          <w:tcPr>
            <w:tcW w:w="1234" w:type="dxa"/>
          </w:tcPr>
          <w:p w14:paraId="0CE864C9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4A6F3867" w14:textId="77777777" w:rsidR="00827629" w:rsidRDefault="00827629"/>
        </w:tc>
        <w:tc>
          <w:tcPr>
            <w:tcW w:w="1234" w:type="dxa"/>
          </w:tcPr>
          <w:p w14:paraId="27D3A8E7" w14:textId="77777777" w:rsidR="00827629" w:rsidRDefault="00827629"/>
        </w:tc>
      </w:tr>
      <w:tr w:rsidR="00827629" w14:paraId="1E345A6C" w14:textId="77777777">
        <w:tc>
          <w:tcPr>
            <w:tcW w:w="1234" w:type="dxa"/>
          </w:tcPr>
          <w:p w14:paraId="6358148A" w14:textId="77777777" w:rsidR="00827629" w:rsidRDefault="00000000">
            <w:r>
              <w:t>Ch.5 Quiz</w:t>
            </w:r>
          </w:p>
        </w:tc>
        <w:tc>
          <w:tcPr>
            <w:tcW w:w="1234" w:type="dxa"/>
          </w:tcPr>
          <w:p w14:paraId="4518E6A5" w14:textId="77777777" w:rsidR="00827629" w:rsidRDefault="00827629"/>
        </w:tc>
        <w:tc>
          <w:tcPr>
            <w:tcW w:w="1234" w:type="dxa"/>
          </w:tcPr>
          <w:p w14:paraId="67553316" w14:textId="77777777" w:rsidR="00827629" w:rsidRDefault="00827629"/>
        </w:tc>
        <w:tc>
          <w:tcPr>
            <w:tcW w:w="1234" w:type="dxa"/>
          </w:tcPr>
          <w:p w14:paraId="4A95C974" w14:textId="77777777" w:rsidR="00827629" w:rsidRDefault="00827629"/>
        </w:tc>
        <w:tc>
          <w:tcPr>
            <w:tcW w:w="1234" w:type="dxa"/>
          </w:tcPr>
          <w:p w14:paraId="6F5E47A5" w14:textId="77777777" w:rsidR="00827629" w:rsidRDefault="00827629"/>
        </w:tc>
        <w:tc>
          <w:tcPr>
            <w:tcW w:w="1234" w:type="dxa"/>
          </w:tcPr>
          <w:p w14:paraId="0EEF8359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158EB14B" w14:textId="77777777" w:rsidR="00827629" w:rsidRDefault="00827629"/>
        </w:tc>
      </w:tr>
      <w:tr w:rsidR="00827629" w14:paraId="50467A57" w14:textId="77777777">
        <w:tc>
          <w:tcPr>
            <w:tcW w:w="1234" w:type="dxa"/>
          </w:tcPr>
          <w:p w14:paraId="597DA259" w14:textId="77777777" w:rsidR="00827629" w:rsidRDefault="00000000">
            <w:r>
              <w:t>Lab 5-1 SQL Intro</w:t>
            </w:r>
          </w:p>
        </w:tc>
        <w:tc>
          <w:tcPr>
            <w:tcW w:w="1234" w:type="dxa"/>
          </w:tcPr>
          <w:p w14:paraId="43CA0440" w14:textId="77777777" w:rsidR="00827629" w:rsidRDefault="00827629"/>
        </w:tc>
        <w:tc>
          <w:tcPr>
            <w:tcW w:w="1234" w:type="dxa"/>
          </w:tcPr>
          <w:p w14:paraId="3811F5E0" w14:textId="77777777" w:rsidR="00827629" w:rsidRDefault="00827629"/>
        </w:tc>
        <w:tc>
          <w:tcPr>
            <w:tcW w:w="1234" w:type="dxa"/>
          </w:tcPr>
          <w:p w14:paraId="2412580F" w14:textId="77777777" w:rsidR="00827629" w:rsidRDefault="00827629"/>
        </w:tc>
        <w:tc>
          <w:tcPr>
            <w:tcW w:w="1234" w:type="dxa"/>
          </w:tcPr>
          <w:p w14:paraId="6EC90E70" w14:textId="77777777" w:rsidR="00827629" w:rsidRDefault="00827629"/>
        </w:tc>
        <w:tc>
          <w:tcPr>
            <w:tcW w:w="1234" w:type="dxa"/>
          </w:tcPr>
          <w:p w14:paraId="323BDA78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3D390A21" w14:textId="77777777" w:rsidR="00827629" w:rsidRDefault="00827629"/>
        </w:tc>
      </w:tr>
      <w:tr w:rsidR="00827629" w14:paraId="164E9EFE" w14:textId="77777777">
        <w:tc>
          <w:tcPr>
            <w:tcW w:w="1234" w:type="dxa"/>
          </w:tcPr>
          <w:p w14:paraId="3AD03A17" w14:textId="77777777" w:rsidR="00827629" w:rsidRDefault="00000000">
            <w:r>
              <w:t>Lab 5-2 SQL Filters</w:t>
            </w:r>
          </w:p>
        </w:tc>
        <w:tc>
          <w:tcPr>
            <w:tcW w:w="1234" w:type="dxa"/>
          </w:tcPr>
          <w:p w14:paraId="61516011" w14:textId="77777777" w:rsidR="00827629" w:rsidRDefault="00827629"/>
        </w:tc>
        <w:tc>
          <w:tcPr>
            <w:tcW w:w="1234" w:type="dxa"/>
          </w:tcPr>
          <w:p w14:paraId="09DF529B" w14:textId="77777777" w:rsidR="00827629" w:rsidRDefault="00827629"/>
        </w:tc>
        <w:tc>
          <w:tcPr>
            <w:tcW w:w="1234" w:type="dxa"/>
          </w:tcPr>
          <w:p w14:paraId="5770C366" w14:textId="77777777" w:rsidR="00827629" w:rsidRDefault="00827629"/>
        </w:tc>
        <w:tc>
          <w:tcPr>
            <w:tcW w:w="1234" w:type="dxa"/>
          </w:tcPr>
          <w:p w14:paraId="1C04F7A6" w14:textId="77777777" w:rsidR="00827629" w:rsidRDefault="00827629"/>
        </w:tc>
        <w:tc>
          <w:tcPr>
            <w:tcW w:w="1234" w:type="dxa"/>
          </w:tcPr>
          <w:p w14:paraId="059D5BBF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00D569F5" w14:textId="77777777" w:rsidR="00827629" w:rsidRDefault="00827629"/>
        </w:tc>
      </w:tr>
      <w:tr w:rsidR="00827629" w14:paraId="6E635DEC" w14:textId="77777777">
        <w:tc>
          <w:tcPr>
            <w:tcW w:w="1234" w:type="dxa"/>
          </w:tcPr>
          <w:p w14:paraId="61363896" w14:textId="77777777" w:rsidR="00827629" w:rsidRDefault="00000000">
            <w:r>
              <w:t>Ch.6 Quiz</w:t>
            </w:r>
          </w:p>
        </w:tc>
        <w:tc>
          <w:tcPr>
            <w:tcW w:w="1234" w:type="dxa"/>
          </w:tcPr>
          <w:p w14:paraId="7825AE50" w14:textId="77777777" w:rsidR="00827629" w:rsidRDefault="00827629"/>
        </w:tc>
        <w:tc>
          <w:tcPr>
            <w:tcW w:w="1234" w:type="dxa"/>
          </w:tcPr>
          <w:p w14:paraId="589D3716" w14:textId="77777777" w:rsidR="00827629" w:rsidRDefault="00827629"/>
        </w:tc>
        <w:tc>
          <w:tcPr>
            <w:tcW w:w="1234" w:type="dxa"/>
          </w:tcPr>
          <w:p w14:paraId="225722EE" w14:textId="77777777" w:rsidR="00827629" w:rsidRDefault="00827629"/>
        </w:tc>
        <w:tc>
          <w:tcPr>
            <w:tcW w:w="1234" w:type="dxa"/>
          </w:tcPr>
          <w:p w14:paraId="03E3D96F" w14:textId="77777777" w:rsidR="00827629" w:rsidRDefault="00827629"/>
        </w:tc>
        <w:tc>
          <w:tcPr>
            <w:tcW w:w="1234" w:type="dxa"/>
          </w:tcPr>
          <w:p w14:paraId="57192A0D" w14:textId="77777777" w:rsidR="00827629" w:rsidRDefault="00827629"/>
        </w:tc>
        <w:tc>
          <w:tcPr>
            <w:tcW w:w="1234" w:type="dxa"/>
          </w:tcPr>
          <w:p w14:paraId="7B6F0D6F" w14:textId="77777777" w:rsidR="00827629" w:rsidRDefault="00000000">
            <w:r>
              <w:t>✔</w:t>
            </w:r>
          </w:p>
        </w:tc>
      </w:tr>
      <w:tr w:rsidR="00827629" w14:paraId="74D7A5D7" w14:textId="77777777">
        <w:tc>
          <w:tcPr>
            <w:tcW w:w="1234" w:type="dxa"/>
          </w:tcPr>
          <w:p w14:paraId="751717A6" w14:textId="77777777" w:rsidR="00827629" w:rsidRDefault="00000000">
            <w:r>
              <w:t>Lab 6-1 Derived Fields</w:t>
            </w:r>
          </w:p>
        </w:tc>
        <w:tc>
          <w:tcPr>
            <w:tcW w:w="1234" w:type="dxa"/>
          </w:tcPr>
          <w:p w14:paraId="11F33152" w14:textId="77777777" w:rsidR="00827629" w:rsidRDefault="00827629"/>
        </w:tc>
        <w:tc>
          <w:tcPr>
            <w:tcW w:w="1234" w:type="dxa"/>
          </w:tcPr>
          <w:p w14:paraId="39B7CD90" w14:textId="77777777" w:rsidR="00827629" w:rsidRDefault="00827629"/>
        </w:tc>
        <w:tc>
          <w:tcPr>
            <w:tcW w:w="1234" w:type="dxa"/>
          </w:tcPr>
          <w:p w14:paraId="5B55DEAF" w14:textId="77777777" w:rsidR="00827629" w:rsidRDefault="00827629"/>
        </w:tc>
        <w:tc>
          <w:tcPr>
            <w:tcW w:w="1234" w:type="dxa"/>
          </w:tcPr>
          <w:p w14:paraId="084CC375" w14:textId="77777777" w:rsidR="00827629" w:rsidRDefault="00827629"/>
        </w:tc>
        <w:tc>
          <w:tcPr>
            <w:tcW w:w="1234" w:type="dxa"/>
          </w:tcPr>
          <w:p w14:paraId="03F317DB" w14:textId="77777777" w:rsidR="00827629" w:rsidRDefault="00827629"/>
        </w:tc>
        <w:tc>
          <w:tcPr>
            <w:tcW w:w="1234" w:type="dxa"/>
          </w:tcPr>
          <w:p w14:paraId="1FE6D074" w14:textId="77777777" w:rsidR="00827629" w:rsidRDefault="00000000">
            <w:r>
              <w:t>✔</w:t>
            </w:r>
          </w:p>
        </w:tc>
      </w:tr>
      <w:tr w:rsidR="00827629" w14:paraId="57838E35" w14:textId="77777777">
        <w:tc>
          <w:tcPr>
            <w:tcW w:w="1234" w:type="dxa"/>
          </w:tcPr>
          <w:p w14:paraId="10020FB0" w14:textId="77777777" w:rsidR="00827629" w:rsidRDefault="00000000">
            <w:r>
              <w:t>Ch.7 Quiz</w:t>
            </w:r>
          </w:p>
        </w:tc>
        <w:tc>
          <w:tcPr>
            <w:tcW w:w="1234" w:type="dxa"/>
          </w:tcPr>
          <w:p w14:paraId="3A2079AD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0AE8B82B" w14:textId="77777777" w:rsidR="00827629" w:rsidRDefault="00827629"/>
        </w:tc>
        <w:tc>
          <w:tcPr>
            <w:tcW w:w="1234" w:type="dxa"/>
          </w:tcPr>
          <w:p w14:paraId="1CEE06B1" w14:textId="77777777" w:rsidR="00827629" w:rsidRDefault="00827629"/>
        </w:tc>
        <w:tc>
          <w:tcPr>
            <w:tcW w:w="1234" w:type="dxa"/>
          </w:tcPr>
          <w:p w14:paraId="72836933" w14:textId="77777777" w:rsidR="00827629" w:rsidRDefault="00827629"/>
        </w:tc>
        <w:tc>
          <w:tcPr>
            <w:tcW w:w="1234" w:type="dxa"/>
          </w:tcPr>
          <w:p w14:paraId="3667AC82" w14:textId="77777777" w:rsidR="00827629" w:rsidRDefault="00827629"/>
        </w:tc>
        <w:tc>
          <w:tcPr>
            <w:tcW w:w="1234" w:type="dxa"/>
          </w:tcPr>
          <w:p w14:paraId="4251CF1E" w14:textId="77777777" w:rsidR="00827629" w:rsidRDefault="00000000">
            <w:r>
              <w:t>✔</w:t>
            </w:r>
          </w:p>
        </w:tc>
      </w:tr>
      <w:tr w:rsidR="00827629" w14:paraId="2228436E" w14:textId="77777777">
        <w:tc>
          <w:tcPr>
            <w:tcW w:w="1234" w:type="dxa"/>
          </w:tcPr>
          <w:p w14:paraId="6CF37F10" w14:textId="77777777" w:rsidR="00827629" w:rsidRDefault="00000000">
            <w:r>
              <w:t>Lab 7-1 Pivoting</w:t>
            </w:r>
          </w:p>
        </w:tc>
        <w:tc>
          <w:tcPr>
            <w:tcW w:w="1234" w:type="dxa"/>
          </w:tcPr>
          <w:p w14:paraId="545E73A9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4687F522" w14:textId="77777777" w:rsidR="00827629" w:rsidRDefault="00827629"/>
        </w:tc>
        <w:tc>
          <w:tcPr>
            <w:tcW w:w="1234" w:type="dxa"/>
          </w:tcPr>
          <w:p w14:paraId="68D3F1EA" w14:textId="77777777" w:rsidR="00827629" w:rsidRDefault="00827629"/>
        </w:tc>
        <w:tc>
          <w:tcPr>
            <w:tcW w:w="1234" w:type="dxa"/>
          </w:tcPr>
          <w:p w14:paraId="25F492AC" w14:textId="77777777" w:rsidR="00827629" w:rsidRDefault="00827629"/>
        </w:tc>
        <w:tc>
          <w:tcPr>
            <w:tcW w:w="1234" w:type="dxa"/>
          </w:tcPr>
          <w:p w14:paraId="32ABA335" w14:textId="77777777" w:rsidR="00827629" w:rsidRDefault="00827629"/>
        </w:tc>
        <w:tc>
          <w:tcPr>
            <w:tcW w:w="1234" w:type="dxa"/>
          </w:tcPr>
          <w:p w14:paraId="7DA0F01B" w14:textId="77777777" w:rsidR="00827629" w:rsidRDefault="00827629"/>
        </w:tc>
      </w:tr>
      <w:tr w:rsidR="00827629" w14:paraId="28DEC808" w14:textId="77777777">
        <w:tc>
          <w:tcPr>
            <w:tcW w:w="1234" w:type="dxa"/>
          </w:tcPr>
          <w:p w14:paraId="7DAFA41B" w14:textId="77777777" w:rsidR="00827629" w:rsidRDefault="00000000">
            <w:r>
              <w:t>Lab 7-2 Feature Selection</w:t>
            </w:r>
          </w:p>
        </w:tc>
        <w:tc>
          <w:tcPr>
            <w:tcW w:w="1234" w:type="dxa"/>
          </w:tcPr>
          <w:p w14:paraId="56379525" w14:textId="77777777" w:rsidR="00827629" w:rsidRDefault="00827629"/>
        </w:tc>
        <w:tc>
          <w:tcPr>
            <w:tcW w:w="1234" w:type="dxa"/>
          </w:tcPr>
          <w:p w14:paraId="2D6197AA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14042BD4" w14:textId="77777777" w:rsidR="00827629" w:rsidRDefault="00827629"/>
        </w:tc>
        <w:tc>
          <w:tcPr>
            <w:tcW w:w="1234" w:type="dxa"/>
          </w:tcPr>
          <w:p w14:paraId="7F121A09" w14:textId="77777777" w:rsidR="00827629" w:rsidRDefault="00827629"/>
        </w:tc>
        <w:tc>
          <w:tcPr>
            <w:tcW w:w="1234" w:type="dxa"/>
          </w:tcPr>
          <w:p w14:paraId="747DCA0C" w14:textId="77777777" w:rsidR="00827629" w:rsidRDefault="00827629"/>
        </w:tc>
        <w:tc>
          <w:tcPr>
            <w:tcW w:w="1234" w:type="dxa"/>
          </w:tcPr>
          <w:p w14:paraId="18BD1517" w14:textId="77777777" w:rsidR="00827629" w:rsidRDefault="00827629"/>
        </w:tc>
      </w:tr>
      <w:tr w:rsidR="00827629" w14:paraId="0AC4E526" w14:textId="77777777">
        <w:tc>
          <w:tcPr>
            <w:tcW w:w="1234" w:type="dxa"/>
          </w:tcPr>
          <w:p w14:paraId="05ACA8FC" w14:textId="77777777" w:rsidR="00827629" w:rsidRDefault="00000000">
            <w:r>
              <w:t>Lab 7-3 Aggregation</w:t>
            </w:r>
          </w:p>
        </w:tc>
        <w:tc>
          <w:tcPr>
            <w:tcW w:w="1234" w:type="dxa"/>
          </w:tcPr>
          <w:p w14:paraId="4BDB895D" w14:textId="77777777" w:rsidR="00827629" w:rsidRDefault="00000000">
            <w:r>
              <w:t>✔</w:t>
            </w:r>
          </w:p>
        </w:tc>
        <w:tc>
          <w:tcPr>
            <w:tcW w:w="1234" w:type="dxa"/>
          </w:tcPr>
          <w:p w14:paraId="40318901" w14:textId="77777777" w:rsidR="00827629" w:rsidRDefault="00827629"/>
        </w:tc>
        <w:tc>
          <w:tcPr>
            <w:tcW w:w="1234" w:type="dxa"/>
          </w:tcPr>
          <w:p w14:paraId="4761CB7F" w14:textId="77777777" w:rsidR="00827629" w:rsidRDefault="00827629"/>
        </w:tc>
        <w:tc>
          <w:tcPr>
            <w:tcW w:w="1234" w:type="dxa"/>
          </w:tcPr>
          <w:p w14:paraId="0DC8A2B4" w14:textId="77777777" w:rsidR="00827629" w:rsidRDefault="00827629"/>
        </w:tc>
        <w:tc>
          <w:tcPr>
            <w:tcW w:w="1234" w:type="dxa"/>
          </w:tcPr>
          <w:p w14:paraId="65168584" w14:textId="77777777" w:rsidR="00827629" w:rsidRDefault="00827629"/>
        </w:tc>
        <w:tc>
          <w:tcPr>
            <w:tcW w:w="1234" w:type="dxa"/>
          </w:tcPr>
          <w:p w14:paraId="2C0D06A6" w14:textId="77777777" w:rsidR="00827629" w:rsidRDefault="00827629"/>
        </w:tc>
      </w:tr>
    </w:tbl>
    <w:p w14:paraId="3E97AA49" w14:textId="77777777" w:rsidR="008F1EED" w:rsidRDefault="008F1EED"/>
    <w:sectPr w:rsidR="008F1EE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97542016">
    <w:abstractNumId w:val="8"/>
  </w:num>
  <w:num w:numId="2" w16cid:durableId="1431925072">
    <w:abstractNumId w:val="6"/>
  </w:num>
  <w:num w:numId="3" w16cid:durableId="6446420">
    <w:abstractNumId w:val="5"/>
  </w:num>
  <w:num w:numId="4" w16cid:durableId="12194231">
    <w:abstractNumId w:val="4"/>
  </w:num>
  <w:num w:numId="5" w16cid:durableId="66732530">
    <w:abstractNumId w:val="7"/>
  </w:num>
  <w:num w:numId="6" w16cid:durableId="366182335">
    <w:abstractNumId w:val="3"/>
  </w:num>
  <w:num w:numId="7" w16cid:durableId="432677137">
    <w:abstractNumId w:val="2"/>
  </w:num>
  <w:num w:numId="8" w16cid:durableId="916355872">
    <w:abstractNumId w:val="1"/>
  </w:num>
  <w:num w:numId="9" w16cid:durableId="13764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D07B3"/>
    <w:rsid w:val="00686190"/>
    <w:rsid w:val="00827629"/>
    <w:rsid w:val="008F1EED"/>
    <w:rsid w:val="00A4257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4D9713"/>
  <w14:defaultImageDpi w14:val="300"/>
  <w15:docId w15:val="{ECC82768-B763-4BC8-9C9E-914A4F88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3</cp:revision>
  <dcterms:created xsi:type="dcterms:W3CDTF">2026-06-13T15:14:00Z</dcterms:created>
  <dcterms:modified xsi:type="dcterms:W3CDTF">2026-06-13T15:14:00Z</dcterms:modified>
  <cp:category/>
</cp:coreProperties>
</file>