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A380E" w14:textId="77777777" w:rsidR="0068485C" w:rsidRDefault="00000000">
      <w:pPr>
        <w:pStyle w:val="Title"/>
        <w:jc w:val="center"/>
      </w:pPr>
      <w:r>
        <w:t>Data Mining and Exploration – Student Edition</w:t>
      </w:r>
    </w:p>
    <w:p w14:paraId="7FA55C88" w14:textId="77777777" w:rsidR="0068485C" w:rsidRDefault="00000000">
      <w:pPr>
        <w:jc w:val="center"/>
      </w:pPr>
      <w:r>
        <w:t>DataJoyAI</w:t>
      </w:r>
    </w:p>
    <w:p w14:paraId="05DBB962" w14:textId="77777777" w:rsidR="0068485C" w:rsidRDefault="00000000">
      <w:pPr>
        <w:pStyle w:val="Heading1"/>
      </w:pPr>
      <w:r>
        <w:t>Course Learning Outcomes (CLOs)</w:t>
      </w:r>
    </w:p>
    <w:p w14:paraId="59638E56" w14:textId="77777777" w:rsidR="0068485C" w:rsidRDefault="00000000">
      <w:pPr>
        <w:pStyle w:val="ListBullet"/>
      </w:pPr>
      <w:r>
        <w:t>CLO 1: Data types, structures, and data understanding</w:t>
      </w:r>
    </w:p>
    <w:p w14:paraId="5B5859C0" w14:textId="77777777" w:rsidR="0068485C" w:rsidRDefault="00000000">
      <w:pPr>
        <w:pStyle w:val="ListBullet"/>
      </w:pPr>
      <w:r>
        <w:t>CLO 2: PCA / dimensionality reduction</w:t>
      </w:r>
    </w:p>
    <w:p w14:paraId="6777F2CA" w14:textId="77777777" w:rsidR="0068485C" w:rsidRDefault="00000000">
      <w:pPr>
        <w:pStyle w:val="ListBullet"/>
      </w:pPr>
      <w:r>
        <w:t>CLO 3: Data preprocessing (cleaning, normalization, modification)</w:t>
      </w:r>
    </w:p>
    <w:p w14:paraId="7FAA19A1" w14:textId="77777777" w:rsidR="0068485C" w:rsidRDefault="00000000">
      <w:pPr>
        <w:pStyle w:val="ListBullet"/>
      </w:pPr>
      <w:r>
        <w:t>CLO 4: Core ML methods (clustering, classification, association)</w:t>
      </w:r>
    </w:p>
    <w:p w14:paraId="3BA6250F" w14:textId="77777777" w:rsidR="0068485C" w:rsidRDefault="00000000">
      <w:pPr>
        <w:pStyle w:val="ListBullet"/>
      </w:pPr>
      <w:r>
        <w:t>CLO 5: Descriptive statistics and EDA</w:t>
      </w:r>
    </w:p>
    <w:p w14:paraId="6FE875C1" w14:textId="77777777" w:rsidR="0068485C" w:rsidRDefault="00000000">
      <w:pPr>
        <w:pStyle w:val="ListBullet"/>
      </w:pPr>
      <w:r>
        <w:t>CLO 6: Comparing methods / basic evaluation concepts</w:t>
      </w:r>
    </w:p>
    <w:p w14:paraId="43FA6DFD" w14:textId="77777777" w:rsidR="0068485C" w:rsidRDefault="00000000">
      <w:pPr>
        <w:pStyle w:val="ListBullet"/>
      </w:pPr>
      <w:r>
        <w:t>CLO 7: Integrated AI/data mining workflow</w:t>
      </w:r>
    </w:p>
    <w:p w14:paraId="795A6CEE" w14:textId="77777777" w:rsidR="0068485C" w:rsidRDefault="00000000">
      <w:pPr>
        <w:pStyle w:val="ListBullet"/>
      </w:pPr>
      <w:r>
        <w:t>CLO 8: Ethics, bias, responsible AI</w:t>
      </w:r>
    </w:p>
    <w:p w14:paraId="1D11E77D" w14:textId="77777777" w:rsidR="0068485C" w:rsidRDefault="00000000">
      <w:pPr>
        <w:pStyle w:val="Heading1"/>
      </w:pPr>
      <w:r>
        <w:t>Assessment Map (Chapters → CLOs)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57"/>
        <w:gridCol w:w="913"/>
        <w:gridCol w:w="913"/>
        <w:gridCol w:w="913"/>
        <w:gridCol w:w="912"/>
        <w:gridCol w:w="912"/>
        <w:gridCol w:w="912"/>
        <w:gridCol w:w="912"/>
        <w:gridCol w:w="912"/>
      </w:tblGrid>
      <w:tr w:rsidR="0068485C" w14:paraId="3F6B9374" w14:textId="77777777">
        <w:tc>
          <w:tcPr>
            <w:tcW w:w="960" w:type="dxa"/>
          </w:tcPr>
          <w:p w14:paraId="52EA7828" w14:textId="77777777" w:rsidR="0068485C" w:rsidRDefault="00000000">
            <w:r>
              <w:t>Assessment</w:t>
            </w:r>
          </w:p>
        </w:tc>
        <w:tc>
          <w:tcPr>
            <w:tcW w:w="960" w:type="dxa"/>
          </w:tcPr>
          <w:p w14:paraId="081076E5" w14:textId="77777777" w:rsidR="0068485C" w:rsidRDefault="00000000">
            <w:r>
              <w:t>CLO 1</w:t>
            </w:r>
          </w:p>
        </w:tc>
        <w:tc>
          <w:tcPr>
            <w:tcW w:w="960" w:type="dxa"/>
          </w:tcPr>
          <w:p w14:paraId="7AADD2EE" w14:textId="77777777" w:rsidR="0068485C" w:rsidRDefault="00000000">
            <w:r>
              <w:t>CLO 2</w:t>
            </w:r>
          </w:p>
        </w:tc>
        <w:tc>
          <w:tcPr>
            <w:tcW w:w="960" w:type="dxa"/>
          </w:tcPr>
          <w:p w14:paraId="7981E6F3" w14:textId="77777777" w:rsidR="0068485C" w:rsidRDefault="00000000">
            <w:r>
              <w:t>CLO 3</w:t>
            </w:r>
          </w:p>
        </w:tc>
        <w:tc>
          <w:tcPr>
            <w:tcW w:w="960" w:type="dxa"/>
          </w:tcPr>
          <w:p w14:paraId="0785E71A" w14:textId="77777777" w:rsidR="0068485C" w:rsidRDefault="00000000">
            <w:r>
              <w:t>CLO 4</w:t>
            </w:r>
          </w:p>
        </w:tc>
        <w:tc>
          <w:tcPr>
            <w:tcW w:w="960" w:type="dxa"/>
          </w:tcPr>
          <w:p w14:paraId="36FF766F" w14:textId="77777777" w:rsidR="0068485C" w:rsidRDefault="00000000">
            <w:r>
              <w:t>CLO 5</w:t>
            </w:r>
          </w:p>
        </w:tc>
        <w:tc>
          <w:tcPr>
            <w:tcW w:w="960" w:type="dxa"/>
          </w:tcPr>
          <w:p w14:paraId="016F5DB0" w14:textId="77777777" w:rsidR="0068485C" w:rsidRDefault="00000000">
            <w:r>
              <w:t>CLO 6</w:t>
            </w:r>
          </w:p>
        </w:tc>
        <w:tc>
          <w:tcPr>
            <w:tcW w:w="960" w:type="dxa"/>
          </w:tcPr>
          <w:p w14:paraId="2869E8DA" w14:textId="77777777" w:rsidR="0068485C" w:rsidRDefault="00000000">
            <w:r>
              <w:t>CLO 7</w:t>
            </w:r>
          </w:p>
        </w:tc>
        <w:tc>
          <w:tcPr>
            <w:tcW w:w="960" w:type="dxa"/>
          </w:tcPr>
          <w:p w14:paraId="0216CAB8" w14:textId="77777777" w:rsidR="0068485C" w:rsidRDefault="00000000">
            <w:r>
              <w:t>CLO 8</w:t>
            </w:r>
          </w:p>
        </w:tc>
      </w:tr>
      <w:tr w:rsidR="0068485C" w14:paraId="74251191" w14:textId="77777777">
        <w:tc>
          <w:tcPr>
            <w:tcW w:w="960" w:type="dxa"/>
          </w:tcPr>
          <w:p w14:paraId="1D04977C" w14:textId="77777777" w:rsidR="0068485C" w:rsidRDefault="00000000">
            <w:r>
              <w:t>Ch. 1: Data Mining in AI Age</w:t>
            </w:r>
          </w:p>
        </w:tc>
        <w:tc>
          <w:tcPr>
            <w:tcW w:w="960" w:type="dxa"/>
          </w:tcPr>
          <w:p w14:paraId="543423AC" w14:textId="77777777" w:rsidR="0068485C" w:rsidRDefault="00000000">
            <w:r>
              <w:t>✔</w:t>
            </w:r>
          </w:p>
        </w:tc>
        <w:tc>
          <w:tcPr>
            <w:tcW w:w="960" w:type="dxa"/>
          </w:tcPr>
          <w:p w14:paraId="6F495D17" w14:textId="77777777" w:rsidR="0068485C" w:rsidRDefault="0068485C"/>
        </w:tc>
        <w:tc>
          <w:tcPr>
            <w:tcW w:w="960" w:type="dxa"/>
          </w:tcPr>
          <w:p w14:paraId="6C8532DD" w14:textId="77777777" w:rsidR="0068485C" w:rsidRDefault="0068485C"/>
        </w:tc>
        <w:tc>
          <w:tcPr>
            <w:tcW w:w="960" w:type="dxa"/>
          </w:tcPr>
          <w:p w14:paraId="4CFD3DB3" w14:textId="77777777" w:rsidR="0068485C" w:rsidRDefault="0068485C"/>
        </w:tc>
        <w:tc>
          <w:tcPr>
            <w:tcW w:w="960" w:type="dxa"/>
          </w:tcPr>
          <w:p w14:paraId="2A34C7C8" w14:textId="77777777" w:rsidR="0068485C" w:rsidRDefault="0068485C"/>
        </w:tc>
        <w:tc>
          <w:tcPr>
            <w:tcW w:w="960" w:type="dxa"/>
          </w:tcPr>
          <w:p w14:paraId="45E10FA2" w14:textId="77777777" w:rsidR="0068485C" w:rsidRDefault="0068485C"/>
        </w:tc>
        <w:tc>
          <w:tcPr>
            <w:tcW w:w="960" w:type="dxa"/>
          </w:tcPr>
          <w:p w14:paraId="66219ABB" w14:textId="77777777" w:rsidR="0068485C" w:rsidRDefault="0068485C"/>
        </w:tc>
        <w:tc>
          <w:tcPr>
            <w:tcW w:w="960" w:type="dxa"/>
          </w:tcPr>
          <w:p w14:paraId="3239F2D1" w14:textId="77777777" w:rsidR="0068485C" w:rsidRDefault="00000000">
            <w:r>
              <w:t>✔</w:t>
            </w:r>
          </w:p>
        </w:tc>
      </w:tr>
      <w:tr w:rsidR="0068485C" w14:paraId="21C6DA63" w14:textId="77777777">
        <w:tc>
          <w:tcPr>
            <w:tcW w:w="960" w:type="dxa"/>
          </w:tcPr>
          <w:p w14:paraId="4D1FD91E" w14:textId="77777777" w:rsidR="0068485C" w:rsidRDefault="00000000">
            <w:r>
              <w:t>Ch. 2: Descriptive Statistics</w:t>
            </w:r>
          </w:p>
        </w:tc>
        <w:tc>
          <w:tcPr>
            <w:tcW w:w="960" w:type="dxa"/>
          </w:tcPr>
          <w:p w14:paraId="59D92E09" w14:textId="77777777" w:rsidR="0068485C" w:rsidRDefault="00000000">
            <w:r>
              <w:t>✔</w:t>
            </w:r>
          </w:p>
        </w:tc>
        <w:tc>
          <w:tcPr>
            <w:tcW w:w="960" w:type="dxa"/>
          </w:tcPr>
          <w:p w14:paraId="7BC7FCD0" w14:textId="77777777" w:rsidR="0068485C" w:rsidRDefault="0068485C"/>
        </w:tc>
        <w:tc>
          <w:tcPr>
            <w:tcW w:w="960" w:type="dxa"/>
          </w:tcPr>
          <w:p w14:paraId="423AA6D5" w14:textId="77777777" w:rsidR="0068485C" w:rsidRDefault="00000000">
            <w:r>
              <w:t>✔</w:t>
            </w:r>
          </w:p>
        </w:tc>
        <w:tc>
          <w:tcPr>
            <w:tcW w:w="960" w:type="dxa"/>
          </w:tcPr>
          <w:p w14:paraId="5F1F092D" w14:textId="77777777" w:rsidR="0068485C" w:rsidRDefault="0068485C"/>
        </w:tc>
        <w:tc>
          <w:tcPr>
            <w:tcW w:w="960" w:type="dxa"/>
          </w:tcPr>
          <w:p w14:paraId="44AFEE58" w14:textId="77777777" w:rsidR="0068485C" w:rsidRDefault="00000000">
            <w:r>
              <w:t>✔</w:t>
            </w:r>
          </w:p>
        </w:tc>
        <w:tc>
          <w:tcPr>
            <w:tcW w:w="960" w:type="dxa"/>
          </w:tcPr>
          <w:p w14:paraId="2C578E7F" w14:textId="77777777" w:rsidR="0068485C" w:rsidRDefault="0068485C"/>
        </w:tc>
        <w:tc>
          <w:tcPr>
            <w:tcW w:w="960" w:type="dxa"/>
          </w:tcPr>
          <w:p w14:paraId="36026086" w14:textId="77777777" w:rsidR="0068485C" w:rsidRDefault="0068485C"/>
        </w:tc>
        <w:tc>
          <w:tcPr>
            <w:tcW w:w="960" w:type="dxa"/>
          </w:tcPr>
          <w:p w14:paraId="143DCBF9" w14:textId="77777777" w:rsidR="0068485C" w:rsidRDefault="0068485C"/>
        </w:tc>
      </w:tr>
      <w:tr w:rsidR="0068485C" w14:paraId="66E1EEC9" w14:textId="77777777">
        <w:tc>
          <w:tcPr>
            <w:tcW w:w="960" w:type="dxa"/>
          </w:tcPr>
          <w:p w14:paraId="64B4D404" w14:textId="77777777" w:rsidR="0068485C" w:rsidRDefault="00000000">
            <w:r>
              <w:t>Ch. 3: Data Storage &amp; Access</w:t>
            </w:r>
          </w:p>
        </w:tc>
        <w:tc>
          <w:tcPr>
            <w:tcW w:w="960" w:type="dxa"/>
          </w:tcPr>
          <w:p w14:paraId="0836854F" w14:textId="77777777" w:rsidR="0068485C" w:rsidRDefault="00000000">
            <w:r>
              <w:t>✔</w:t>
            </w:r>
          </w:p>
        </w:tc>
        <w:tc>
          <w:tcPr>
            <w:tcW w:w="960" w:type="dxa"/>
          </w:tcPr>
          <w:p w14:paraId="2EA4D1BC" w14:textId="77777777" w:rsidR="0068485C" w:rsidRDefault="0068485C"/>
        </w:tc>
        <w:tc>
          <w:tcPr>
            <w:tcW w:w="960" w:type="dxa"/>
          </w:tcPr>
          <w:p w14:paraId="040EEF52" w14:textId="77777777" w:rsidR="0068485C" w:rsidRDefault="00000000">
            <w:r>
              <w:t>✔</w:t>
            </w:r>
          </w:p>
        </w:tc>
        <w:tc>
          <w:tcPr>
            <w:tcW w:w="960" w:type="dxa"/>
          </w:tcPr>
          <w:p w14:paraId="4BFFBDFB" w14:textId="77777777" w:rsidR="0068485C" w:rsidRDefault="0068485C"/>
        </w:tc>
        <w:tc>
          <w:tcPr>
            <w:tcW w:w="960" w:type="dxa"/>
          </w:tcPr>
          <w:p w14:paraId="2D2831EF" w14:textId="77777777" w:rsidR="0068485C" w:rsidRDefault="0068485C"/>
        </w:tc>
        <w:tc>
          <w:tcPr>
            <w:tcW w:w="960" w:type="dxa"/>
          </w:tcPr>
          <w:p w14:paraId="7A1058F0" w14:textId="77777777" w:rsidR="0068485C" w:rsidRDefault="0068485C"/>
        </w:tc>
        <w:tc>
          <w:tcPr>
            <w:tcW w:w="960" w:type="dxa"/>
          </w:tcPr>
          <w:p w14:paraId="6030FB74" w14:textId="77777777" w:rsidR="0068485C" w:rsidRDefault="0068485C"/>
        </w:tc>
        <w:tc>
          <w:tcPr>
            <w:tcW w:w="960" w:type="dxa"/>
          </w:tcPr>
          <w:p w14:paraId="522B6C2D" w14:textId="77777777" w:rsidR="0068485C" w:rsidRDefault="0068485C"/>
        </w:tc>
      </w:tr>
      <w:tr w:rsidR="0068485C" w14:paraId="2F69CEE4" w14:textId="77777777">
        <w:tc>
          <w:tcPr>
            <w:tcW w:w="960" w:type="dxa"/>
          </w:tcPr>
          <w:p w14:paraId="04927934" w14:textId="77777777" w:rsidR="0068485C" w:rsidRDefault="00000000">
            <w:r>
              <w:t>Ch. 4: Data Preprocessing</w:t>
            </w:r>
          </w:p>
        </w:tc>
        <w:tc>
          <w:tcPr>
            <w:tcW w:w="960" w:type="dxa"/>
          </w:tcPr>
          <w:p w14:paraId="02406DC0" w14:textId="77777777" w:rsidR="0068485C" w:rsidRDefault="00000000">
            <w:r>
              <w:t>✔</w:t>
            </w:r>
          </w:p>
        </w:tc>
        <w:tc>
          <w:tcPr>
            <w:tcW w:w="960" w:type="dxa"/>
          </w:tcPr>
          <w:p w14:paraId="7CBF1884" w14:textId="77777777" w:rsidR="0068485C" w:rsidRDefault="00000000">
            <w:r>
              <w:t>✔</w:t>
            </w:r>
          </w:p>
        </w:tc>
        <w:tc>
          <w:tcPr>
            <w:tcW w:w="960" w:type="dxa"/>
          </w:tcPr>
          <w:p w14:paraId="4A1C81E1" w14:textId="77777777" w:rsidR="0068485C" w:rsidRDefault="00000000">
            <w:r>
              <w:t>✔</w:t>
            </w:r>
          </w:p>
        </w:tc>
        <w:tc>
          <w:tcPr>
            <w:tcW w:w="960" w:type="dxa"/>
          </w:tcPr>
          <w:p w14:paraId="42AF844F" w14:textId="77777777" w:rsidR="0068485C" w:rsidRDefault="0068485C"/>
        </w:tc>
        <w:tc>
          <w:tcPr>
            <w:tcW w:w="960" w:type="dxa"/>
          </w:tcPr>
          <w:p w14:paraId="62738FEE" w14:textId="77777777" w:rsidR="0068485C" w:rsidRDefault="0068485C"/>
        </w:tc>
        <w:tc>
          <w:tcPr>
            <w:tcW w:w="960" w:type="dxa"/>
          </w:tcPr>
          <w:p w14:paraId="06659760" w14:textId="77777777" w:rsidR="0068485C" w:rsidRDefault="0068485C"/>
        </w:tc>
        <w:tc>
          <w:tcPr>
            <w:tcW w:w="960" w:type="dxa"/>
          </w:tcPr>
          <w:p w14:paraId="026CDF4C" w14:textId="77777777" w:rsidR="0068485C" w:rsidRDefault="0068485C"/>
        </w:tc>
        <w:tc>
          <w:tcPr>
            <w:tcW w:w="960" w:type="dxa"/>
          </w:tcPr>
          <w:p w14:paraId="25BF1A89" w14:textId="77777777" w:rsidR="0068485C" w:rsidRDefault="00000000">
            <w:r>
              <w:t>✔</w:t>
            </w:r>
          </w:p>
        </w:tc>
      </w:tr>
      <w:tr w:rsidR="0068485C" w14:paraId="467B7863" w14:textId="77777777">
        <w:tc>
          <w:tcPr>
            <w:tcW w:w="960" w:type="dxa"/>
          </w:tcPr>
          <w:p w14:paraId="0932D87F" w14:textId="77777777" w:rsidR="0068485C" w:rsidRDefault="00000000">
            <w:r>
              <w:t>Ch. 5: Cluster Analysis</w:t>
            </w:r>
          </w:p>
        </w:tc>
        <w:tc>
          <w:tcPr>
            <w:tcW w:w="960" w:type="dxa"/>
          </w:tcPr>
          <w:p w14:paraId="7EA8478A" w14:textId="77777777" w:rsidR="0068485C" w:rsidRDefault="0068485C"/>
        </w:tc>
        <w:tc>
          <w:tcPr>
            <w:tcW w:w="960" w:type="dxa"/>
          </w:tcPr>
          <w:p w14:paraId="18CD7D4F" w14:textId="77777777" w:rsidR="0068485C" w:rsidRDefault="0068485C"/>
        </w:tc>
        <w:tc>
          <w:tcPr>
            <w:tcW w:w="960" w:type="dxa"/>
          </w:tcPr>
          <w:p w14:paraId="1E4D0310" w14:textId="77777777" w:rsidR="0068485C" w:rsidRDefault="0068485C"/>
        </w:tc>
        <w:tc>
          <w:tcPr>
            <w:tcW w:w="960" w:type="dxa"/>
          </w:tcPr>
          <w:p w14:paraId="0B7B3B9B" w14:textId="77777777" w:rsidR="0068485C" w:rsidRDefault="00000000">
            <w:r>
              <w:t>✔</w:t>
            </w:r>
          </w:p>
        </w:tc>
        <w:tc>
          <w:tcPr>
            <w:tcW w:w="960" w:type="dxa"/>
          </w:tcPr>
          <w:p w14:paraId="11AA6508" w14:textId="77777777" w:rsidR="0068485C" w:rsidRDefault="00000000">
            <w:r>
              <w:t>✔</w:t>
            </w:r>
          </w:p>
        </w:tc>
        <w:tc>
          <w:tcPr>
            <w:tcW w:w="960" w:type="dxa"/>
          </w:tcPr>
          <w:p w14:paraId="50F28E77" w14:textId="77777777" w:rsidR="0068485C" w:rsidRDefault="00000000">
            <w:r>
              <w:t>✔</w:t>
            </w:r>
          </w:p>
        </w:tc>
        <w:tc>
          <w:tcPr>
            <w:tcW w:w="960" w:type="dxa"/>
          </w:tcPr>
          <w:p w14:paraId="04504BAB" w14:textId="77777777" w:rsidR="0068485C" w:rsidRDefault="0068485C"/>
        </w:tc>
        <w:tc>
          <w:tcPr>
            <w:tcW w:w="960" w:type="dxa"/>
          </w:tcPr>
          <w:p w14:paraId="177389D5" w14:textId="77777777" w:rsidR="0068485C" w:rsidRDefault="0068485C"/>
        </w:tc>
      </w:tr>
      <w:tr w:rsidR="0068485C" w14:paraId="0D923821" w14:textId="77777777">
        <w:tc>
          <w:tcPr>
            <w:tcW w:w="960" w:type="dxa"/>
          </w:tcPr>
          <w:p w14:paraId="09C636CC" w14:textId="77777777" w:rsidR="0068485C" w:rsidRDefault="00000000">
            <w:r>
              <w:t>Ch. 6: Classification Analysis</w:t>
            </w:r>
          </w:p>
        </w:tc>
        <w:tc>
          <w:tcPr>
            <w:tcW w:w="960" w:type="dxa"/>
          </w:tcPr>
          <w:p w14:paraId="1430F8DE" w14:textId="77777777" w:rsidR="0068485C" w:rsidRDefault="0068485C"/>
        </w:tc>
        <w:tc>
          <w:tcPr>
            <w:tcW w:w="960" w:type="dxa"/>
          </w:tcPr>
          <w:p w14:paraId="35C81E70" w14:textId="77777777" w:rsidR="0068485C" w:rsidRDefault="0068485C"/>
        </w:tc>
        <w:tc>
          <w:tcPr>
            <w:tcW w:w="960" w:type="dxa"/>
          </w:tcPr>
          <w:p w14:paraId="59447498" w14:textId="77777777" w:rsidR="0068485C" w:rsidRDefault="0068485C"/>
        </w:tc>
        <w:tc>
          <w:tcPr>
            <w:tcW w:w="960" w:type="dxa"/>
          </w:tcPr>
          <w:p w14:paraId="3239D71E" w14:textId="77777777" w:rsidR="0068485C" w:rsidRDefault="00000000">
            <w:r>
              <w:t>✔</w:t>
            </w:r>
          </w:p>
        </w:tc>
        <w:tc>
          <w:tcPr>
            <w:tcW w:w="960" w:type="dxa"/>
          </w:tcPr>
          <w:p w14:paraId="6FFE62F3" w14:textId="77777777" w:rsidR="0068485C" w:rsidRDefault="00000000">
            <w:r>
              <w:t>✔</w:t>
            </w:r>
          </w:p>
        </w:tc>
        <w:tc>
          <w:tcPr>
            <w:tcW w:w="960" w:type="dxa"/>
          </w:tcPr>
          <w:p w14:paraId="0D27084E" w14:textId="77777777" w:rsidR="0068485C" w:rsidRDefault="00000000">
            <w:r>
              <w:t>✔</w:t>
            </w:r>
          </w:p>
        </w:tc>
        <w:tc>
          <w:tcPr>
            <w:tcW w:w="960" w:type="dxa"/>
          </w:tcPr>
          <w:p w14:paraId="2D764DE9" w14:textId="77777777" w:rsidR="0068485C" w:rsidRDefault="0068485C"/>
        </w:tc>
        <w:tc>
          <w:tcPr>
            <w:tcW w:w="960" w:type="dxa"/>
          </w:tcPr>
          <w:p w14:paraId="2E97B89D" w14:textId="77777777" w:rsidR="0068485C" w:rsidRDefault="0068485C"/>
        </w:tc>
      </w:tr>
      <w:tr w:rsidR="0068485C" w14:paraId="0CC424D5" w14:textId="77777777">
        <w:tc>
          <w:tcPr>
            <w:tcW w:w="960" w:type="dxa"/>
          </w:tcPr>
          <w:p w14:paraId="3D7FFC57" w14:textId="77777777" w:rsidR="0068485C" w:rsidRDefault="00000000">
            <w:r>
              <w:lastRenderedPageBreak/>
              <w:t>Ch. 7: Association Analysis</w:t>
            </w:r>
          </w:p>
        </w:tc>
        <w:tc>
          <w:tcPr>
            <w:tcW w:w="960" w:type="dxa"/>
          </w:tcPr>
          <w:p w14:paraId="720071D7" w14:textId="77777777" w:rsidR="0068485C" w:rsidRDefault="0068485C"/>
        </w:tc>
        <w:tc>
          <w:tcPr>
            <w:tcW w:w="960" w:type="dxa"/>
          </w:tcPr>
          <w:p w14:paraId="161C35F3" w14:textId="77777777" w:rsidR="0068485C" w:rsidRDefault="0068485C"/>
        </w:tc>
        <w:tc>
          <w:tcPr>
            <w:tcW w:w="960" w:type="dxa"/>
          </w:tcPr>
          <w:p w14:paraId="534E7408" w14:textId="77777777" w:rsidR="0068485C" w:rsidRDefault="0068485C"/>
        </w:tc>
        <w:tc>
          <w:tcPr>
            <w:tcW w:w="960" w:type="dxa"/>
          </w:tcPr>
          <w:p w14:paraId="03C63F10" w14:textId="77777777" w:rsidR="0068485C" w:rsidRDefault="00000000">
            <w:r>
              <w:t>✔</w:t>
            </w:r>
          </w:p>
        </w:tc>
        <w:tc>
          <w:tcPr>
            <w:tcW w:w="960" w:type="dxa"/>
          </w:tcPr>
          <w:p w14:paraId="676DE85B" w14:textId="77777777" w:rsidR="0068485C" w:rsidRDefault="0068485C"/>
        </w:tc>
        <w:tc>
          <w:tcPr>
            <w:tcW w:w="960" w:type="dxa"/>
          </w:tcPr>
          <w:p w14:paraId="7E77D6F4" w14:textId="77777777" w:rsidR="0068485C" w:rsidRDefault="00000000">
            <w:r>
              <w:t>✔</w:t>
            </w:r>
          </w:p>
        </w:tc>
        <w:tc>
          <w:tcPr>
            <w:tcW w:w="960" w:type="dxa"/>
          </w:tcPr>
          <w:p w14:paraId="567E3E0F" w14:textId="77777777" w:rsidR="0068485C" w:rsidRDefault="0068485C"/>
        </w:tc>
        <w:tc>
          <w:tcPr>
            <w:tcW w:w="960" w:type="dxa"/>
          </w:tcPr>
          <w:p w14:paraId="441FA32F" w14:textId="77777777" w:rsidR="0068485C" w:rsidRDefault="0068485C"/>
        </w:tc>
      </w:tr>
      <w:tr w:rsidR="0068485C" w14:paraId="3FA6A56F" w14:textId="77777777">
        <w:tc>
          <w:tcPr>
            <w:tcW w:w="960" w:type="dxa"/>
          </w:tcPr>
          <w:p w14:paraId="5BC5C24A" w14:textId="77777777" w:rsidR="0068485C" w:rsidRDefault="00000000">
            <w:r>
              <w:t>Ch. 8: AI-Enhanced Data Mining</w:t>
            </w:r>
          </w:p>
        </w:tc>
        <w:tc>
          <w:tcPr>
            <w:tcW w:w="960" w:type="dxa"/>
          </w:tcPr>
          <w:p w14:paraId="4CBB7297" w14:textId="77777777" w:rsidR="0068485C" w:rsidRDefault="00000000">
            <w:r>
              <w:t>✔</w:t>
            </w:r>
          </w:p>
        </w:tc>
        <w:tc>
          <w:tcPr>
            <w:tcW w:w="960" w:type="dxa"/>
          </w:tcPr>
          <w:p w14:paraId="4E27DF4D" w14:textId="77777777" w:rsidR="0068485C" w:rsidRDefault="00000000">
            <w:r>
              <w:t>✔</w:t>
            </w:r>
          </w:p>
        </w:tc>
        <w:tc>
          <w:tcPr>
            <w:tcW w:w="960" w:type="dxa"/>
          </w:tcPr>
          <w:p w14:paraId="6AAE5BA5" w14:textId="77777777" w:rsidR="0068485C" w:rsidRDefault="00000000">
            <w:r>
              <w:t>✔</w:t>
            </w:r>
          </w:p>
        </w:tc>
        <w:tc>
          <w:tcPr>
            <w:tcW w:w="960" w:type="dxa"/>
          </w:tcPr>
          <w:p w14:paraId="3DFEBE81" w14:textId="77777777" w:rsidR="0068485C" w:rsidRDefault="00000000">
            <w:r>
              <w:t>✔</w:t>
            </w:r>
          </w:p>
        </w:tc>
        <w:tc>
          <w:tcPr>
            <w:tcW w:w="960" w:type="dxa"/>
          </w:tcPr>
          <w:p w14:paraId="70DF347A" w14:textId="77777777" w:rsidR="0068485C" w:rsidRDefault="00000000">
            <w:r>
              <w:t>✔</w:t>
            </w:r>
          </w:p>
        </w:tc>
        <w:tc>
          <w:tcPr>
            <w:tcW w:w="960" w:type="dxa"/>
          </w:tcPr>
          <w:p w14:paraId="3DED0F73" w14:textId="77777777" w:rsidR="0068485C" w:rsidRDefault="00000000">
            <w:r>
              <w:t>✔</w:t>
            </w:r>
          </w:p>
        </w:tc>
        <w:tc>
          <w:tcPr>
            <w:tcW w:w="960" w:type="dxa"/>
          </w:tcPr>
          <w:p w14:paraId="4A76949B" w14:textId="77777777" w:rsidR="0068485C" w:rsidRDefault="00000000">
            <w:r>
              <w:t>✔</w:t>
            </w:r>
          </w:p>
        </w:tc>
        <w:tc>
          <w:tcPr>
            <w:tcW w:w="960" w:type="dxa"/>
          </w:tcPr>
          <w:p w14:paraId="422FD261" w14:textId="77777777" w:rsidR="0068485C" w:rsidRDefault="00000000">
            <w:r>
              <w:t>✔</w:t>
            </w:r>
          </w:p>
        </w:tc>
      </w:tr>
    </w:tbl>
    <w:p w14:paraId="77257720" w14:textId="77777777" w:rsidR="0068485C" w:rsidRDefault="00000000">
      <w:pPr>
        <w:pStyle w:val="Heading1"/>
      </w:pPr>
      <w:r>
        <w:t>Labs Assessment Map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57"/>
        <w:gridCol w:w="913"/>
        <w:gridCol w:w="913"/>
        <w:gridCol w:w="913"/>
        <w:gridCol w:w="912"/>
        <w:gridCol w:w="912"/>
        <w:gridCol w:w="912"/>
        <w:gridCol w:w="912"/>
        <w:gridCol w:w="912"/>
      </w:tblGrid>
      <w:tr w:rsidR="0068485C" w14:paraId="604696F8" w14:textId="77777777">
        <w:tc>
          <w:tcPr>
            <w:tcW w:w="960" w:type="dxa"/>
          </w:tcPr>
          <w:p w14:paraId="735804BA" w14:textId="77777777" w:rsidR="0068485C" w:rsidRDefault="00000000">
            <w:r>
              <w:t>Assessment</w:t>
            </w:r>
          </w:p>
        </w:tc>
        <w:tc>
          <w:tcPr>
            <w:tcW w:w="960" w:type="dxa"/>
          </w:tcPr>
          <w:p w14:paraId="12BA4863" w14:textId="77777777" w:rsidR="0068485C" w:rsidRDefault="00000000">
            <w:r>
              <w:t>CLO 1</w:t>
            </w:r>
          </w:p>
        </w:tc>
        <w:tc>
          <w:tcPr>
            <w:tcW w:w="960" w:type="dxa"/>
          </w:tcPr>
          <w:p w14:paraId="0F77B856" w14:textId="77777777" w:rsidR="0068485C" w:rsidRDefault="00000000">
            <w:r>
              <w:t>CLO 2</w:t>
            </w:r>
          </w:p>
        </w:tc>
        <w:tc>
          <w:tcPr>
            <w:tcW w:w="960" w:type="dxa"/>
          </w:tcPr>
          <w:p w14:paraId="7EE781D2" w14:textId="77777777" w:rsidR="0068485C" w:rsidRDefault="00000000">
            <w:r>
              <w:t>CLO 3</w:t>
            </w:r>
          </w:p>
        </w:tc>
        <w:tc>
          <w:tcPr>
            <w:tcW w:w="960" w:type="dxa"/>
          </w:tcPr>
          <w:p w14:paraId="126C598A" w14:textId="77777777" w:rsidR="0068485C" w:rsidRDefault="00000000">
            <w:r>
              <w:t>CLO 4</w:t>
            </w:r>
          </w:p>
        </w:tc>
        <w:tc>
          <w:tcPr>
            <w:tcW w:w="960" w:type="dxa"/>
          </w:tcPr>
          <w:p w14:paraId="61B3CD89" w14:textId="77777777" w:rsidR="0068485C" w:rsidRDefault="00000000">
            <w:r>
              <w:t>CLO 5</w:t>
            </w:r>
          </w:p>
        </w:tc>
        <w:tc>
          <w:tcPr>
            <w:tcW w:w="960" w:type="dxa"/>
          </w:tcPr>
          <w:p w14:paraId="49E0E8C5" w14:textId="77777777" w:rsidR="0068485C" w:rsidRDefault="00000000">
            <w:r>
              <w:t>CLO 6</w:t>
            </w:r>
          </w:p>
        </w:tc>
        <w:tc>
          <w:tcPr>
            <w:tcW w:w="960" w:type="dxa"/>
          </w:tcPr>
          <w:p w14:paraId="544EABE6" w14:textId="77777777" w:rsidR="0068485C" w:rsidRDefault="00000000">
            <w:r>
              <w:t>CLO 7</w:t>
            </w:r>
          </w:p>
        </w:tc>
        <w:tc>
          <w:tcPr>
            <w:tcW w:w="960" w:type="dxa"/>
          </w:tcPr>
          <w:p w14:paraId="69258AB1" w14:textId="77777777" w:rsidR="0068485C" w:rsidRDefault="00000000">
            <w:r>
              <w:t>CLO 8</w:t>
            </w:r>
          </w:p>
        </w:tc>
      </w:tr>
      <w:tr w:rsidR="0068485C" w14:paraId="596E0EBD" w14:textId="77777777">
        <w:tc>
          <w:tcPr>
            <w:tcW w:w="960" w:type="dxa"/>
          </w:tcPr>
          <w:p w14:paraId="0F1A8CCD" w14:textId="77777777" w:rsidR="0068485C" w:rsidRDefault="00000000">
            <w:r>
              <w:t>Lab 1: Python Setup</w:t>
            </w:r>
          </w:p>
        </w:tc>
        <w:tc>
          <w:tcPr>
            <w:tcW w:w="960" w:type="dxa"/>
          </w:tcPr>
          <w:p w14:paraId="08984CBF" w14:textId="77777777" w:rsidR="0068485C" w:rsidRDefault="00000000">
            <w:r>
              <w:t>✔</w:t>
            </w:r>
          </w:p>
        </w:tc>
        <w:tc>
          <w:tcPr>
            <w:tcW w:w="960" w:type="dxa"/>
          </w:tcPr>
          <w:p w14:paraId="55C4FEAC" w14:textId="77777777" w:rsidR="0068485C" w:rsidRDefault="0068485C"/>
        </w:tc>
        <w:tc>
          <w:tcPr>
            <w:tcW w:w="960" w:type="dxa"/>
          </w:tcPr>
          <w:p w14:paraId="016AEAAC" w14:textId="77777777" w:rsidR="0068485C" w:rsidRDefault="0068485C"/>
        </w:tc>
        <w:tc>
          <w:tcPr>
            <w:tcW w:w="960" w:type="dxa"/>
          </w:tcPr>
          <w:p w14:paraId="7DB98852" w14:textId="77777777" w:rsidR="0068485C" w:rsidRDefault="0068485C"/>
        </w:tc>
        <w:tc>
          <w:tcPr>
            <w:tcW w:w="960" w:type="dxa"/>
          </w:tcPr>
          <w:p w14:paraId="51AFA8B3" w14:textId="77777777" w:rsidR="0068485C" w:rsidRDefault="0068485C"/>
        </w:tc>
        <w:tc>
          <w:tcPr>
            <w:tcW w:w="960" w:type="dxa"/>
          </w:tcPr>
          <w:p w14:paraId="5AE7CA98" w14:textId="77777777" w:rsidR="0068485C" w:rsidRDefault="0068485C"/>
        </w:tc>
        <w:tc>
          <w:tcPr>
            <w:tcW w:w="960" w:type="dxa"/>
          </w:tcPr>
          <w:p w14:paraId="095414D2" w14:textId="77777777" w:rsidR="0068485C" w:rsidRDefault="0068485C"/>
        </w:tc>
        <w:tc>
          <w:tcPr>
            <w:tcW w:w="960" w:type="dxa"/>
          </w:tcPr>
          <w:p w14:paraId="79AF6978" w14:textId="77777777" w:rsidR="0068485C" w:rsidRDefault="0068485C"/>
        </w:tc>
      </w:tr>
      <w:tr w:rsidR="0068485C" w14:paraId="1B0B8DF7" w14:textId="77777777">
        <w:tc>
          <w:tcPr>
            <w:tcW w:w="960" w:type="dxa"/>
          </w:tcPr>
          <w:p w14:paraId="6E384319" w14:textId="77777777" w:rsidR="0068485C" w:rsidRDefault="00000000">
            <w:r>
              <w:t>Lab 2: Descriptive Statistics</w:t>
            </w:r>
          </w:p>
        </w:tc>
        <w:tc>
          <w:tcPr>
            <w:tcW w:w="960" w:type="dxa"/>
          </w:tcPr>
          <w:p w14:paraId="7F72F922" w14:textId="77777777" w:rsidR="0068485C" w:rsidRDefault="00000000">
            <w:r>
              <w:t>✔</w:t>
            </w:r>
          </w:p>
        </w:tc>
        <w:tc>
          <w:tcPr>
            <w:tcW w:w="960" w:type="dxa"/>
          </w:tcPr>
          <w:p w14:paraId="78CC92A5" w14:textId="77777777" w:rsidR="0068485C" w:rsidRDefault="0068485C"/>
        </w:tc>
        <w:tc>
          <w:tcPr>
            <w:tcW w:w="960" w:type="dxa"/>
          </w:tcPr>
          <w:p w14:paraId="5B22C98A" w14:textId="77777777" w:rsidR="0068485C" w:rsidRDefault="00000000">
            <w:r>
              <w:t>✔</w:t>
            </w:r>
          </w:p>
        </w:tc>
        <w:tc>
          <w:tcPr>
            <w:tcW w:w="960" w:type="dxa"/>
          </w:tcPr>
          <w:p w14:paraId="609A87E0" w14:textId="77777777" w:rsidR="0068485C" w:rsidRDefault="0068485C"/>
        </w:tc>
        <w:tc>
          <w:tcPr>
            <w:tcW w:w="960" w:type="dxa"/>
          </w:tcPr>
          <w:p w14:paraId="235B86ED" w14:textId="77777777" w:rsidR="0068485C" w:rsidRDefault="00000000">
            <w:r>
              <w:t>✔</w:t>
            </w:r>
          </w:p>
        </w:tc>
        <w:tc>
          <w:tcPr>
            <w:tcW w:w="960" w:type="dxa"/>
          </w:tcPr>
          <w:p w14:paraId="0953F0D1" w14:textId="77777777" w:rsidR="0068485C" w:rsidRDefault="0068485C"/>
        </w:tc>
        <w:tc>
          <w:tcPr>
            <w:tcW w:w="960" w:type="dxa"/>
          </w:tcPr>
          <w:p w14:paraId="744A36AC" w14:textId="77777777" w:rsidR="0068485C" w:rsidRDefault="0068485C"/>
        </w:tc>
        <w:tc>
          <w:tcPr>
            <w:tcW w:w="960" w:type="dxa"/>
          </w:tcPr>
          <w:p w14:paraId="5E205FE4" w14:textId="77777777" w:rsidR="0068485C" w:rsidRDefault="0068485C"/>
        </w:tc>
      </w:tr>
      <w:tr w:rsidR="0068485C" w14:paraId="0D89555D" w14:textId="77777777">
        <w:tc>
          <w:tcPr>
            <w:tcW w:w="960" w:type="dxa"/>
          </w:tcPr>
          <w:p w14:paraId="2551F1EE" w14:textId="77777777" w:rsidR="0068485C" w:rsidRDefault="00000000">
            <w:r>
              <w:t>Lab 3: Data Exploration</w:t>
            </w:r>
          </w:p>
        </w:tc>
        <w:tc>
          <w:tcPr>
            <w:tcW w:w="960" w:type="dxa"/>
          </w:tcPr>
          <w:p w14:paraId="53BB0FF3" w14:textId="77777777" w:rsidR="0068485C" w:rsidRDefault="00000000">
            <w:r>
              <w:t>✔</w:t>
            </w:r>
          </w:p>
        </w:tc>
        <w:tc>
          <w:tcPr>
            <w:tcW w:w="960" w:type="dxa"/>
          </w:tcPr>
          <w:p w14:paraId="4A5FCAF9" w14:textId="77777777" w:rsidR="0068485C" w:rsidRDefault="0068485C"/>
        </w:tc>
        <w:tc>
          <w:tcPr>
            <w:tcW w:w="960" w:type="dxa"/>
          </w:tcPr>
          <w:p w14:paraId="57FA894C" w14:textId="77777777" w:rsidR="0068485C" w:rsidRDefault="00000000">
            <w:r>
              <w:t>✔</w:t>
            </w:r>
          </w:p>
        </w:tc>
        <w:tc>
          <w:tcPr>
            <w:tcW w:w="960" w:type="dxa"/>
          </w:tcPr>
          <w:p w14:paraId="41721674" w14:textId="77777777" w:rsidR="0068485C" w:rsidRDefault="0068485C"/>
        </w:tc>
        <w:tc>
          <w:tcPr>
            <w:tcW w:w="960" w:type="dxa"/>
          </w:tcPr>
          <w:p w14:paraId="50D444EB" w14:textId="77777777" w:rsidR="0068485C" w:rsidRDefault="00000000">
            <w:r>
              <w:t>✔</w:t>
            </w:r>
          </w:p>
        </w:tc>
        <w:tc>
          <w:tcPr>
            <w:tcW w:w="960" w:type="dxa"/>
          </w:tcPr>
          <w:p w14:paraId="7A64D0F8" w14:textId="77777777" w:rsidR="0068485C" w:rsidRDefault="0068485C"/>
        </w:tc>
        <w:tc>
          <w:tcPr>
            <w:tcW w:w="960" w:type="dxa"/>
          </w:tcPr>
          <w:p w14:paraId="08B1C5FD" w14:textId="77777777" w:rsidR="0068485C" w:rsidRDefault="0068485C"/>
        </w:tc>
        <w:tc>
          <w:tcPr>
            <w:tcW w:w="960" w:type="dxa"/>
          </w:tcPr>
          <w:p w14:paraId="2705332F" w14:textId="77777777" w:rsidR="0068485C" w:rsidRDefault="0068485C"/>
        </w:tc>
      </w:tr>
      <w:tr w:rsidR="0068485C" w14:paraId="22AB9513" w14:textId="77777777">
        <w:tc>
          <w:tcPr>
            <w:tcW w:w="960" w:type="dxa"/>
          </w:tcPr>
          <w:p w14:paraId="689C889B" w14:textId="77777777" w:rsidR="0068485C" w:rsidRDefault="00000000">
            <w:r>
              <w:t>Lab 4: Data Preprocessing</w:t>
            </w:r>
          </w:p>
        </w:tc>
        <w:tc>
          <w:tcPr>
            <w:tcW w:w="960" w:type="dxa"/>
          </w:tcPr>
          <w:p w14:paraId="58318882" w14:textId="77777777" w:rsidR="0068485C" w:rsidRDefault="00000000">
            <w:r>
              <w:t>✔</w:t>
            </w:r>
          </w:p>
        </w:tc>
        <w:tc>
          <w:tcPr>
            <w:tcW w:w="960" w:type="dxa"/>
          </w:tcPr>
          <w:p w14:paraId="7F4EDA22" w14:textId="77777777" w:rsidR="0068485C" w:rsidRDefault="00000000">
            <w:r>
              <w:t>✔</w:t>
            </w:r>
          </w:p>
        </w:tc>
        <w:tc>
          <w:tcPr>
            <w:tcW w:w="960" w:type="dxa"/>
          </w:tcPr>
          <w:p w14:paraId="0F1354AC" w14:textId="77777777" w:rsidR="0068485C" w:rsidRDefault="00000000">
            <w:r>
              <w:t>✔</w:t>
            </w:r>
          </w:p>
        </w:tc>
        <w:tc>
          <w:tcPr>
            <w:tcW w:w="960" w:type="dxa"/>
          </w:tcPr>
          <w:p w14:paraId="73A409F2" w14:textId="77777777" w:rsidR="0068485C" w:rsidRDefault="0068485C"/>
        </w:tc>
        <w:tc>
          <w:tcPr>
            <w:tcW w:w="960" w:type="dxa"/>
          </w:tcPr>
          <w:p w14:paraId="771E8358" w14:textId="77777777" w:rsidR="0068485C" w:rsidRDefault="0068485C"/>
        </w:tc>
        <w:tc>
          <w:tcPr>
            <w:tcW w:w="960" w:type="dxa"/>
          </w:tcPr>
          <w:p w14:paraId="68A1BFAD" w14:textId="77777777" w:rsidR="0068485C" w:rsidRDefault="0068485C"/>
        </w:tc>
        <w:tc>
          <w:tcPr>
            <w:tcW w:w="960" w:type="dxa"/>
          </w:tcPr>
          <w:p w14:paraId="204341AA" w14:textId="77777777" w:rsidR="0068485C" w:rsidRDefault="0068485C"/>
        </w:tc>
        <w:tc>
          <w:tcPr>
            <w:tcW w:w="960" w:type="dxa"/>
          </w:tcPr>
          <w:p w14:paraId="4F3AED39" w14:textId="77777777" w:rsidR="0068485C" w:rsidRDefault="00000000">
            <w:r>
              <w:t>✔</w:t>
            </w:r>
          </w:p>
        </w:tc>
      </w:tr>
      <w:tr w:rsidR="0068485C" w14:paraId="1140D931" w14:textId="77777777">
        <w:tc>
          <w:tcPr>
            <w:tcW w:w="960" w:type="dxa"/>
          </w:tcPr>
          <w:p w14:paraId="2B82CCED" w14:textId="77777777" w:rsidR="0068485C" w:rsidRDefault="00000000">
            <w:r>
              <w:t>Lab 5: Cluster Analysis</w:t>
            </w:r>
          </w:p>
        </w:tc>
        <w:tc>
          <w:tcPr>
            <w:tcW w:w="960" w:type="dxa"/>
          </w:tcPr>
          <w:p w14:paraId="53FC5D77" w14:textId="77777777" w:rsidR="0068485C" w:rsidRDefault="0068485C"/>
        </w:tc>
        <w:tc>
          <w:tcPr>
            <w:tcW w:w="960" w:type="dxa"/>
          </w:tcPr>
          <w:p w14:paraId="139A6F02" w14:textId="77777777" w:rsidR="0068485C" w:rsidRDefault="0068485C"/>
        </w:tc>
        <w:tc>
          <w:tcPr>
            <w:tcW w:w="960" w:type="dxa"/>
          </w:tcPr>
          <w:p w14:paraId="26A14BDC" w14:textId="77777777" w:rsidR="0068485C" w:rsidRDefault="0068485C"/>
        </w:tc>
        <w:tc>
          <w:tcPr>
            <w:tcW w:w="960" w:type="dxa"/>
          </w:tcPr>
          <w:p w14:paraId="14E8103D" w14:textId="77777777" w:rsidR="0068485C" w:rsidRDefault="00000000">
            <w:r>
              <w:t>✔</w:t>
            </w:r>
          </w:p>
        </w:tc>
        <w:tc>
          <w:tcPr>
            <w:tcW w:w="960" w:type="dxa"/>
          </w:tcPr>
          <w:p w14:paraId="25C3BB6B" w14:textId="77777777" w:rsidR="0068485C" w:rsidRDefault="00000000">
            <w:r>
              <w:t>✔</w:t>
            </w:r>
          </w:p>
        </w:tc>
        <w:tc>
          <w:tcPr>
            <w:tcW w:w="960" w:type="dxa"/>
          </w:tcPr>
          <w:p w14:paraId="60F9C7BE" w14:textId="77777777" w:rsidR="0068485C" w:rsidRDefault="00000000">
            <w:r>
              <w:t>✔</w:t>
            </w:r>
          </w:p>
        </w:tc>
        <w:tc>
          <w:tcPr>
            <w:tcW w:w="960" w:type="dxa"/>
          </w:tcPr>
          <w:p w14:paraId="6970B5FD" w14:textId="77777777" w:rsidR="0068485C" w:rsidRDefault="0068485C"/>
        </w:tc>
        <w:tc>
          <w:tcPr>
            <w:tcW w:w="960" w:type="dxa"/>
          </w:tcPr>
          <w:p w14:paraId="24028F51" w14:textId="77777777" w:rsidR="0068485C" w:rsidRDefault="0068485C"/>
        </w:tc>
      </w:tr>
      <w:tr w:rsidR="0068485C" w14:paraId="00979A2B" w14:textId="77777777">
        <w:tc>
          <w:tcPr>
            <w:tcW w:w="960" w:type="dxa"/>
          </w:tcPr>
          <w:p w14:paraId="7FD8DA34" w14:textId="77777777" w:rsidR="0068485C" w:rsidRDefault="00000000">
            <w:r>
              <w:t>Lab 6: Classification Analysis</w:t>
            </w:r>
          </w:p>
        </w:tc>
        <w:tc>
          <w:tcPr>
            <w:tcW w:w="960" w:type="dxa"/>
          </w:tcPr>
          <w:p w14:paraId="3D37FFF1" w14:textId="77777777" w:rsidR="0068485C" w:rsidRDefault="0068485C"/>
        </w:tc>
        <w:tc>
          <w:tcPr>
            <w:tcW w:w="960" w:type="dxa"/>
          </w:tcPr>
          <w:p w14:paraId="28628E8E" w14:textId="77777777" w:rsidR="0068485C" w:rsidRDefault="0068485C"/>
        </w:tc>
        <w:tc>
          <w:tcPr>
            <w:tcW w:w="960" w:type="dxa"/>
          </w:tcPr>
          <w:p w14:paraId="6803946E" w14:textId="77777777" w:rsidR="0068485C" w:rsidRDefault="0068485C"/>
        </w:tc>
        <w:tc>
          <w:tcPr>
            <w:tcW w:w="960" w:type="dxa"/>
          </w:tcPr>
          <w:p w14:paraId="6C623EAA" w14:textId="77777777" w:rsidR="0068485C" w:rsidRDefault="00000000">
            <w:r>
              <w:t>✔</w:t>
            </w:r>
          </w:p>
        </w:tc>
        <w:tc>
          <w:tcPr>
            <w:tcW w:w="960" w:type="dxa"/>
          </w:tcPr>
          <w:p w14:paraId="100ADF85" w14:textId="77777777" w:rsidR="0068485C" w:rsidRDefault="00000000">
            <w:r>
              <w:t>✔</w:t>
            </w:r>
          </w:p>
        </w:tc>
        <w:tc>
          <w:tcPr>
            <w:tcW w:w="960" w:type="dxa"/>
          </w:tcPr>
          <w:p w14:paraId="0C2DAA31" w14:textId="77777777" w:rsidR="0068485C" w:rsidRDefault="00000000">
            <w:r>
              <w:t>✔</w:t>
            </w:r>
          </w:p>
        </w:tc>
        <w:tc>
          <w:tcPr>
            <w:tcW w:w="960" w:type="dxa"/>
          </w:tcPr>
          <w:p w14:paraId="4EE6C81B" w14:textId="77777777" w:rsidR="0068485C" w:rsidRDefault="0068485C"/>
        </w:tc>
        <w:tc>
          <w:tcPr>
            <w:tcW w:w="960" w:type="dxa"/>
          </w:tcPr>
          <w:p w14:paraId="06979764" w14:textId="77777777" w:rsidR="0068485C" w:rsidRDefault="0068485C"/>
        </w:tc>
      </w:tr>
      <w:tr w:rsidR="0068485C" w14:paraId="2F607D19" w14:textId="77777777">
        <w:tc>
          <w:tcPr>
            <w:tcW w:w="960" w:type="dxa"/>
          </w:tcPr>
          <w:p w14:paraId="530217FF" w14:textId="77777777" w:rsidR="0068485C" w:rsidRDefault="00000000">
            <w:r>
              <w:t>Lab 7: Association Analysis</w:t>
            </w:r>
          </w:p>
        </w:tc>
        <w:tc>
          <w:tcPr>
            <w:tcW w:w="960" w:type="dxa"/>
          </w:tcPr>
          <w:p w14:paraId="125F6A35" w14:textId="77777777" w:rsidR="0068485C" w:rsidRDefault="0068485C"/>
        </w:tc>
        <w:tc>
          <w:tcPr>
            <w:tcW w:w="960" w:type="dxa"/>
          </w:tcPr>
          <w:p w14:paraId="717A26A7" w14:textId="77777777" w:rsidR="0068485C" w:rsidRDefault="0068485C"/>
        </w:tc>
        <w:tc>
          <w:tcPr>
            <w:tcW w:w="960" w:type="dxa"/>
          </w:tcPr>
          <w:p w14:paraId="7629C5BB" w14:textId="77777777" w:rsidR="0068485C" w:rsidRDefault="0068485C"/>
        </w:tc>
        <w:tc>
          <w:tcPr>
            <w:tcW w:w="960" w:type="dxa"/>
          </w:tcPr>
          <w:p w14:paraId="3B939AE2" w14:textId="77777777" w:rsidR="0068485C" w:rsidRDefault="00000000">
            <w:r>
              <w:t>✔</w:t>
            </w:r>
          </w:p>
        </w:tc>
        <w:tc>
          <w:tcPr>
            <w:tcW w:w="960" w:type="dxa"/>
          </w:tcPr>
          <w:p w14:paraId="28A9A4FF" w14:textId="77777777" w:rsidR="0068485C" w:rsidRDefault="0068485C"/>
        </w:tc>
        <w:tc>
          <w:tcPr>
            <w:tcW w:w="960" w:type="dxa"/>
          </w:tcPr>
          <w:p w14:paraId="0F2B9CC3" w14:textId="77777777" w:rsidR="0068485C" w:rsidRDefault="00000000">
            <w:r>
              <w:t>✔</w:t>
            </w:r>
          </w:p>
        </w:tc>
        <w:tc>
          <w:tcPr>
            <w:tcW w:w="960" w:type="dxa"/>
          </w:tcPr>
          <w:p w14:paraId="17299B51" w14:textId="77777777" w:rsidR="0068485C" w:rsidRDefault="0068485C"/>
        </w:tc>
        <w:tc>
          <w:tcPr>
            <w:tcW w:w="960" w:type="dxa"/>
          </w:tcPr>
          <w:p w14:paraId="323827ED" w14:textId="77777777" w:rsidR="0068485C" w:rsidRDefault="0068485C"/>
        </w:tc>
      </w:tr>
      <w:tr w:rsidR="0068485C" w14:paraId="1D52A682" w14:textId="77777777">
        <w:tc>
          <w:tcPr>
            <w:tcW w:w="960" w:type="dxa"/>
          </w:tcPr>
          <w:p w14:paraId="23AC054B" w14:textId="77777777" w:rsidR="0068485C" w:rsidRDefault="00000000">
            <w:r>
              <w:t>Lab 8: AI Enhanced Data Mining</w:t>
            </w:r>
          </w:p>
        </w:tc>
        <w:tc>
          <w:tcPr>
            <w:tcW w:w="960" w:type="dxa"/>
          </w:tcPr>
          <w:p w14:paraId="1953E697" w14:textId="77777777" w:rsidR="0068485C" w:rsidRDefault="00000000">
            <w:r>
              <w:t>✔</w:t>
            </w:r>
          </w:p>
        </w:tc>
        <w:tc>
          <w:tcPr>
            <w:tcW w:w="960" w:type="dxa"/>
          </w:tcPr>
          <w:p w14:paraId="42C1E840" w14:textId="77777777" w:rsidR="0068485C" w:rsidRDefault="00000000">
            <w:r>
              <w:t>✔</w:t>
            </w:r>
          </w:p>
        </w:tc>
        <w:tc>
          <w:tcPr>
            <w:tcW w:w="960" w:type="dxa"/>
          </w:tcPr>
          <w:p w14:paraId="23F7BE56" w14:textId="77777777" w:rsidR="0068485C" w:rsidRDefault="00000000">
            <w:r>
              <w:t>✔</w:t>
            </w:r>
          </w:p>
        </w:tc>
        <w:tc>
          <w:tcPr>
            <w:tcW w:w="960" w:type="dxa"/>
          </w:tcPr>
          <w:p w14:paraId="724DAFF9" w14:textId="77777777" w:rsidR="0068485C" w:rsidRDefault="00000000">
            <w:r>
              <w:t>✔</w:t>
            </w:r>
          </w:p>
        </w:tc>
        <w:tc>
          <w:tcPr>
            <w:tcW w:w="960" w:type="dxa"/>
          </w:tcPr>
          <w:p w14:paraId="2964CF48" w14:textId="77777777" w:rsidR="0068485C" w:rsidRDefault="00000000">
            <w:r>
              <w:t>✔</w:t>
            </w:r>
          </w:p>
        </w:tc>
        <w:tc>
          <w:tcPr>
            <w:tcW w:w="960" w:type="dxa"/>
          </w:tcPr>
          <w:p w14:paraId="1B70BF52" w14:textId="77777777" w:rsidR="0068485C" w:rsidRDefault="00000000">
            <w:r>
              <w:t>✔</w:t>
            </w:r>
          </w:p>
        </w:tc>
        <w:tc>
          <w:tcPr>
            <w:tcW w:w="960" w:type="dxa"/>
          </w:tcPr>
          <w:p w14:paraId="4F686F2D" w14:textId="77777777" w:rsidR="0068485C" w:rsidRDefault="00000000">
            <w:r>
              <w:t>✔</w:t>
            </w:r>
          </w:p>
        </w:tc>
        <w:tc>
          <w:tcPr>
            <w:tcW w:w="960" w:type="dxa"/>
          </w:tcPr>
          <w:p w14:paraId="747DE8A3" w14:textId="77777777" w:rsidR="0068485C" w:rsidRDefault="00000000">
            <w:r>
              <w:t>✔</w:t>
            </w:r>
          </w:p>
        </w:tc>
      </w:tr>
    </w:tbl>
    <w:p w14:paraId="06CA9548" w14:textId="77777777" w:rsidR="007667F8" w:rsidRDefault="007667F8"/>
    <w:sectPr w:rsidR="007667F8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18019119">
    <w:abstractNumId w:val="8"/>
  </w:num>
  <w:num w:numId="2" w16cid:durableId="1312638843">
    <w:abstractNumId w:val="6"/>
  </w:num>
  <w:num w:numId="3" w16cid:durableId="1125655026">
    <w:abstractNumId w:val="5"/>
  </w:num>
  <w:num w:numId="4" w16cid:durableId="1370182328">
    <w:abstractNumId w:val="4"/>
  </w:num>
  <w:num w:numId="5" w16cid:durableId="1465998048">
    <w:abstractNumId w:val="7"/>
  </w:num>
  <w:num w:numId="6" w16cid:durableId="1706566445">
    <w:abstractNumId w:val="3"/>
  </w:num>
  <w:num w:numId="7" w16cid:durableId="1514831860">
    <w:abstractNumId w:val="2"/>
  </w:num>
  <w:num w:numId="8" w16cid:durableId="463155749">
    <w:abstractNumId w:val="1"/>
  </w:num>
  <w:num w:numId="9" w16cid:durableId="1555404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D07B3"/>
    <w:rsid w:val="0068485C"/>
    <w:rsid w:val="007667F8"/>
    <w:rsid w:val="00AA1D8D"/>
    <w:rsid w:val="00B34FBE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2647AAE"/>
  <w14:defaultImageDpi w14:val="300"/>
  <w15:docId w15:val="{ECC82768-B763-4BC8-9C9E-914A4F880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Kim Seefeld</cp:lastModifiedBy>
  <cp:revision>2</cp:revision>
  <dcterms:created xsi:type="dcterms:W3CDTF">2026-06-13T14:49:00Z</dcterms:created>
  <dcterms:modified xsi:type="dcterms:W3CDTF">2026-06-13T14:49:00Z</dcterms:modified>
  <cp:category/>
</cp:coreProperties>
</file>