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EBED8" w14:textId="33F8F937" w:rsidR="00E90295" w:rsidRDefault="00000000" w:rsidP="00F83513">
      <w:pPr>
        <w:pStyle w:val="Title"/>
        <w:jc w:val="center"/>
      </w:pPr>
      <w:r>
        <w:t xml:space="preserve">Business Analytics – Student Edition </w:t>
      </w:r>
    </w:p>
    <w:p w14:paraId="19DC3791" w14:textId="77777777" w:rsidR="00E90295" w:rsidRDefault="00000000">
      <w:pPr>
        <w:pStyle w:val="Heading1"/>
      </w:pPr>
      <w:r>
        <w:t>Course Learning Outcomes</w:t>
      </w:r>
    </w:p>
    <w:p w14:paraId="304C7A03" w14:textId="77777777" w:rsidR="00E90295" w:rsidRDefault="00000000">
      <w:pPr>
        <w:pStyle w:val="ListBullet"/>
      </w:pPr>
      <w:r>
        <w:t>1. Apply descriptive and diagnostic analytics to real-world business problems.</w:t>
      </w:r>
    </w:p>
    <w:p w14:paraId="00F191BF" w14:textId="77777777" w:rsidR="00E90295" w:rsidRDefault="00000000">
      <w:pPr>
        <w:pStyle w:val="ListBullet"/>
      </w:pPr>
      <w:r>
        <w:t>2. Use forecasting and time series methods to support business decisions.</w:t>
      </w:r>
    </w:p>
    <w:p w14:paraId="4E70F8E5" w14:textId="77777777" w:rsidR="00E90295" w:rsidRDefault="00000000">
      <w:pPr>
        <w:pStyle w:val="ListBullet"/>
      </w:pPr>
      <w:r>
        <w:t>3. Analyze business scenarios to determine appropriate analytical approaches.</w:t>
      </w:r>
    </w:p>
    <w:p w14:paraId="5F093EFC" w14:textId="77777777" w:rsidR="00E90295" w:rsidRDefault="00000000">
      <w:pPr>
        <w:pStyle w:val="ListBullet"/>
      </w:pPr>
      <w:r>
        <w:t>4. Evaluate the impact of insights on organizational decision-making.</w:t>
      </w:r>
    </w:p>
    <w:p w14:paraId="00C22E08" w14:textId="77777777" w:rsidR="00E90295" w:rsidRDefault="00000000">
      <w:pPr>
        <w:pStyle w:val="ListBullet"/>
      </w:pPr>
      <w:r>
        <w:t>5. Communicate analytical findings clearly to non-technical stakeholders.</w:t>
      </w:r>
    </w:p>
    <w:p w14:paraId="346C8C46" w14:textId="77777777" w:rsidR="00E90295" w:rsidRDefault="00000000">
      <w:pPr>
        <w:pStyle w:val="ListBullet"/>
      </w:pPr>
      <w:r>
        <w:t>6. Design data-driven solutions using case-based business scenarios.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0"/>
        <w:gridCol w:w="1192"/>
        <w:gridCol w:w="1192"/>
        <w:gridCol w:w="1193"/>
        <w:gridCol w:w="1193"/>
        <w:gridCol w:w="1193"/>
        <w:gridCol w:w="1193"/>
      </w:tblGrid>
      <w:tr w:rsidR="00E90295" w14:paraId="7C6335FB" w14:textId="77777777">
        <w:tc>
          <w:tcPr>
            <w:tcW w:w="1234" w:type="dxa"/>
          </w:tcPr>
          <w:p w14:paraId="434E2914" w14:textId="77777777" w:rsidR="00E90295" w:rsidRDefault="00000000">
            <w:r>
              <w:t>Assessment</w:t>
            </w:r>
          </w:p>
        </w:tc>
        <w:tc>
          <w:tcPr>
            <w:tcW w:w="1234" w:type="dxa"/>
          </w:tcPr>
          <w:p w14:paraId="288ACCD4" w14:textId="77777777" w:rsidR="00E90295" w:rsidRDefault="00000000">
            <w:r>
              <w:t>CLO 1</w:t>
            </w:r>
          </w:p>
        </w:tc>
        <w:tc>
          <w:tcPr>
            <w:tcW w:w="1234" w:type="dxa"/>
          </w:tcPr>
          <w:p w14:paraId="6FE0BA07" w14:textId="77777777" w:rsidR="00E90295" w:rsidRDefault="00000000">
            <w:r>
              <w:t>CLO 2</w:t>
            </w:r>
          </w:p>
        </w:tc>
        <w:tc>
          <w:tcPr>
            <w:tcW w:w="1234" w:type="dxa"/>
          </w:tcPr>
          <w:p w14:paraId="1B4D96A8" w14:textId="77777777" w:rsidR="00E90295" w:rsidRDefault="00000000">
            <w:r>
              <w:t>CLO 3</w:t>
            </w:r>
          </w:p>
        </w:tc>
        <w:tc>
          <w:tcPr>
            <w:tcW w:w="1234" w:type="dxa"/>
          </w:tcPr>
          <w:p w14:paraId="0A99651B" w14:textId="77777777" w:rsidR="00E90295" w:rsidRDefault="00000000">
            <w:r>
              <w:t>CLO 4</w:t>
            </w:r>
          </w:p>
        </w:tc>
        <w:tc>
          <w:tcPr>
            <w:tcW w:w="1234" w:type="dxa"/>
          </w:tcPr>
          <w:p w14:paraId="39C86785" w14:textId="77777777" w:rsidR="00E90295" w:rsidRDefault="00000000">
            <w:r>
              <w:t>CLO 5</w:t>
            </w:r>
          </w:p>
        </w:tc>
        <w:tc>
          <w:tcPr>
            <w:tcW w:w="1234" w:type="dxa"/>
          </w:tcPr>
          <w:p w14:paraId="58382152" w14:textId="77777777" w:rsidR="00E90295" w:rsidRDefault="00000000">
            <w:r>
              <w:t>CLO 6</w:t>
            </w:r>
          </w:p>
        </w:tc>
      </w:tr>
      <w:tr w:rsidR="00E90295" w14:paraId="4AA844D2" w14:textId="77777777">
        <w:tc>
          <w:tcPr>
            <w:tcW w:w="1234" w:type="dxa"/>
          </w:tcPr>
          <w:p w14:paraId="051ACD4E" w14:textId="77777777" w:rsidR="00E90295" w:rsidRDefault="00000000">
            <w:r>
              <w:t>Ch.1 Quiz</w:t>
            </w:r>
          </w:p>
        </w:tc>
        <w:tc>
          <w:tcPr>
            <w:tcW w:w="1234" w:type="dxa"/>
          </w:tcPr>
          <w:p w14:paraId="7042EB32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5245D067" w14:textId="77777777" w:rsidR="00E90295" w:rsidRDefault="00E90295"/>
        </w:tc>
        <w:tc>
          <w:tcPr>
            <w:tcW w:w="1234" w:type="dxa"/>
          </w:tcPr>
          <w:p w14:paraId="5B58E758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7CAFF255" w14:textId="77777777" w:rsidR="00E90295" w:rsidRDefault="00E90295"/>
        </w:tc>
        <w:tc>
          <w:tcPr>
            <w:tcW w:w="1234" w:type="dxa"/>
          </w:tcPr>
          <w:p w14:paraId="04F09F25" w14:textId="77777777" w:rsidR="00E90295" w:rsidRDefault="00E90295"/>
        </w:tc>
        <w:tc>
          <w:tcPr>
            <w:tcW w:w="1234" w:type="dxa"/>
          </w:tcPr>
          <w:p w14:paraId="1E15F016" w14:textId="77777777" w:rsidR="00E90295" w:rsidRDefault="00E90295"/>
        </w:tc>
      </w:tr>
      <w:tr w:rsidR="00E90295" w14:paraId="7201B359" w14:textId="77777777">
        <w:tc>
          <w:tcPr>
            <w:tcW w:w="1234" w:type="dxa"/>
          </w:tcPr>
          <w:p w14:paraId="34651B69" w14:textId="77777777" w:rsidR="00E90295" w:rsidRDefault="00000000">
            <w:r>
              <w:t>Ch.2 Quiz</w:t>
            </w:r>
          </w:p>
        </w:tc>
        <w:tc>
          <w:tcPr>
            <w:tcW w:w="1234" w:type="dxa"/>
          </w:tcPr>
          <w:p w14:paraId="25D94CEF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1C6932BC" w14:textId="77777777" w:rsidR="00E90295" w:rsidRDefault="00E90295"/>
        </w:tc>
        <w:tc>
          <w:tcPr>
            <w:tcW w:w="1234" w:type="dxa"/>
          </w:tcPr>
          <w:p w14:paraId="0ACC1BD5" w14:textId="77777777" w:rsidR="00E90295" w:rsidRDefault="00E90295"/>
        </w:tc>
        <w:tc>
          <w:tcPr>
            <w:tcW w:w="1234" w:type="dxa"/>
          </w:tcPr>
          <w:p w14:paraId="5354836F" w14:textId="77777777" w:rsidR="00E90295" w:rsidRDefault="00E90295"/>
        </w:tc>
        <w:tc>
          <w:tcPr>
            <w:tcW w:w="1234" w:type="dxa"/>
          </w:tcPr>
          <w:p w14:paraId="6C4316FB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4D59D55" w14:textId="77777777" w:rsidR="00E90295" w:rsidRDefault="00E90295"/>
        </w:tc>
      </w:tr>
      <w:tr w:rsidR="00E90295" w14:paraId="412AF661" w14:textId="77777777">
        <w:tc>
          <w:tcPr>
            <w:tcW w:w="1234" w:type="dxa"/>
          </w:tcPr>
          <w:p w14:paraId="464A45A2" w14:textId="77777777" w:rsidR="00E90295" w:rsidRDefault="00000000">
            <w:r>
              <w:t>Lab 2-1 Descriptive Analytics</w:t>
            </w:r>
          </w:p>
        </w:tc>
        <w:tc>
          <w:tcPr>
            <w:tcW w:w="1234" w:type="dxa"/>
          </w:tcPr>
          <w:p w14:paraId="2A5E2BB3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79BF2F51" w14:textId="77777777" w:rsidR="00E90295" w:rsidRDefault="00E90295"/>
        </w:tc>
        <w:tc>
          <w:tcPr>
            <w:tcW w:w="1234" w:type="dxa"/>
          </w:tcPr>
          <w:p w14:paraId="36872698" w14:textId="77777777" w:rsidR="00E90295" w:rsidRDefault="00E90295"/>
        </w:tc>
        <w:tc>
          <w:tcPr>
            <w:tcW w:w="1234" w:type="dxa"/>
          </w:tcPr>
          <w:p w14:paraId="79E06BE8" w14:textId="77777777" w:rsidR="00E90295" w:rsidRDefault="00E90295"/>
        </w:tc>
        <w:tc>
          <w:tcPr>
            <w:tcW w:w="1234" w:type="dxa"/>
          </w:tcPr>
          <w:p w14:paraId="3198A98E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48AD733E" w14:textId="77777777" w:rsidR="00E90295" w:rsidRDefault="00E90295"/>
        </w:tc>
      </w:tr>
      <w:tr w:rsidR="00E90295" w14:paraId="3AED0D90" w14:textId="77777777">
        <w:tc>
          <w:tcPr>
            <w:tcW w:w="1234" w:type="dxa"/>
          </w:tcPr>
          <w:p w14:paraId="283AAD73" w14:textId="77777777" w:rsidR="00E90295" w:rsidRDefault="00000000">
            <w:r>
              <w:t>Ch.3 Quiz</w:t>
            </w:r>
          </w:p>
        </w:tc>
        <w:tc>
          <w:tcPr>
            <w:tcW w:w="1234" w:type="dxa"/>
          </w:tcPr>
          <w:p w14:paraId="6E1CCFD1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25D8A39" w14:textId="77777777" w:rsidR="00E90295" w:rsidRDefault="00E90295"/>
        </w:tc>
        <w:tc>
          <w:tcPr>
            <w:tcW w:w="1234" w:type="dxa"/>
          </w:tcPr>
          <w:p w14:paraId="398C8BF1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5FE17138" w14:textId="77777777" w:rsidR="00E90295" w:rsidRDefault="00E90295"/>
        </w:tc>
        <w:tc>
          <w:tcPr>
            <w:tcW w:w="1234" w:type="dxa"/>
          </w:tcPr>
          <w:p w14:paraId="66C154EC" w14:textId="77777777" w:rsidR="00E90295" w:rsidRDefault="00E90295"/>
        </w:tc>
        <w:tc>
          <w:tcPr>
            <w:tcW w:w="1234" w:type="dxa"/>
          </w:tcPr>
          <w:p w14:paraId="21E3CAF0" w14:textId="77777777" w:rsidR="00E90295" w:rsidRDefault="00E90295"/>
        </w:tc>
      </w:tr>
      <w:tr w:rsidR="00E90295" w14:paraId="2143F0EA" w14:textId="77777777">
        <w:tc>
          <w:tcPr>
            <w:tcW w:w="1234" w:type="dxa"/>
          </w:tcPr>
          <w:p w14:paraId="332E25E1" w14:textId="77777777" w:rsidR="00E90295" w:rsidRDefault="00000000">
            <w:r>
              <w:t>Lab 3-1 Diagnostic Analytics</w:t>
            </w:r>
          </w:p>
        </w:tc>
        <w:tc>
          <w:tcPr>
            <w:tcW w:w="1234" w:type="dxa"/>
          </w:tcPr>
          <w:p w14:paraId="0C6FF70B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3E650D5B" w14:textId="77777777" w:rsidR="00E90295" w:rsidRDefault="00E90295"/>
        </w:tc>
        <w:tc>
          <w:tcPr>
            <w:tcW w:w="1234" w:type="dxa"/>
          </w:tcPr>
          <w:p w14:paraId="45BE23EA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2A74A944" w14:textId="77777777" w:rsidR="00E90295" w:rsidRDefault="00E90295"/>
        </w:tc>
        <w:tc>
          <w:tcPr>
            <w:tcW w:w="1234" w:type="dxa"/>
          </w:tcPr>
          <w:p w14:paraId="588E66B3" w14:textId="77777777" w:rsidR="00E90295" w:rsidRDefault="00E90295"/>
        </w:tc>
        <w:tc>
          <w:tcPr>
            <w:tcW w:w="1234" w:type="dxa"/>
          </w:tcPr>
          <w:p w14:paraId="6A06C86D" w14:textId="77777777" w:rsidR="00E90295" w:rsidRDefault="00E90295"/>
        </w:tc>
      </w:tr>
      <w:tr w:rsidR="00E90295" w14:paraId="68CD009F" w14:textId="77777777">
        <w:tc>
          <w:tcPr>
            <w:tcW w:w="1234" w:type="dxa"/>
          </w:tcPr>
          <w:p w14:paraId="467E0963" w14:textId="77777777" w:rsidR="00E90295" w:rsidRDefault="00000000">
            <w:r>
              <w:t>Lab 3-2 Root Cause Analysis</w:t>
            </w:r>
          </w:p>
        </w:tc>
        <w:tc>
          <w:tcPr>
            <w:tcW w:w="1234" w:type="dxa"/>
          </w:tcPr>
          <w:p w14:paraId="6C3B06A2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2F7A75BB" w14:textId="77777777" w:rsidR="00E90295" w:rsidRDefault="00E90295"/>
        </w:tc>
        <w:tc>
          <w:tcPr>
            <w:tcW w:w="1234" w:type="dxa"/>
          </w:tcPr>
          <w:p w14:paraId="08034A99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015183E3" w14:textId="77777777" w:rsidR="00E90295" w:rsidRDefault="00E90295"/>
        </w:tc>
        <w:tc>
          <w:tcPr>
            <w:tcW w:w="1234" w:type="dxa"/>
          </w:tcPr>
          <w:p w14:paraId="2F3D46B3" w14:textId="77777777" w:rsidR="00E90295" w:rsidRDefault="00E90295"/>
        </w:tc>
        <w:tc>
          <w:tcPr>
            <w:tcW w:w="1234" w:type="dxa"/>
          </w:tcPr>
          <w:p w14:paraId="5CCE1373" w14:textId="77777777" w:rsidR="00E90295" w:rsidRDefault="00E90295"/>
        </w:tc>
      </w:tr>
      <w:tr w:rsidR="00E90295" w14:paraId="4022B79B" w14:textId="77777777">
        <w:tc>
          <w:tcPr>
            <w:tcW w:w="1234" w:type="dxa"/>
          </w:tcPr>
          <w:p w14:paraId="1B9DD431" w14:textId="77777777" w:rsidR="00E90295" w:rsidRDefault="00000000">
            <w:r>
              <w:t>Ch.4 Quiz</w:t>
            </w:r>
          </w:p>
        </w:tc>
        <w:tc>
          <w:tcPr>
            <w:tcW w:w="1234" w:type="dxa"/>
          </w:tcPr>
          <w:p w14:paraId="10E21C04" w14:textId="77777777" w:rsidR="00E90295" w:rsidRDefault="00E90295"/>
        </w:tc>
        <w:tc>
          <w:tcPr>
            <w:tcW w:w="1234" w:type="dxa"/>
          </w:tcPr>
          <w:p w14:paraId="4D59927B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00554809" w14:textId="77777777" w:rsidR="00E90295" w:rsidRDefault="00E90295"/>
        </w:tc>
        <w:tc>
          <w:tcPr>
            <w:tcW w:w="1234" w:type="dxa"/>
          </w:tcPr>
          <w:p w14:paraId="62B94275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78375D64" w14:textId="77777777" w:rsidR="00E90295" w:rsidRDefault="00E90295"/>
        </w:tc>
        <w:tc>
          <w:tcPr>
            <w:tcW w:w="1234" w:type="dxa"/>
          </w:tcPr>
          <w:p w14:paraId="7F06BA36" w14:textId="77777777" w:rsidR="00E90295" w:rsidRDefault="00E90295"/>
        </w:tc>
      </w:tr>
      <w:tr w:rsidR="00E90295" w14:paraId="48F7A4AF" w14:textId="77777777">
        <w:tc>
          <w:tcPr>
            <w:tcW w:w="1234" w:type="dxa"/>
          </w:tcPr>
          <w:p w14:paraId="0EEA973E" w14:textId="77777777" w:rsidR="00E90295" w:rsidRDefault="00000000">
            <w:r>
              <w:t>Lab 4-1 Forecasting</w:t>
            </w:r>
          </w:p>
        </w:tc>
        <w:tc>
          <w:tcPr>
            <w:tcW w:w="1234" w:type="dxa"/>
          </w:tcPr>
          <w:p w14:paraId="58B8E882" w14:textId="77777777" w:rsidR="00E90295" w:rsidRDefault="00E90295"/>
        </w:tc>
        <w:tc>
          <w:tcPr>
            <w:tcW w:w="1234" w:type="dxa"/>
          </w:tcPr>
          <w:p w14:paraId="48BCABE7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091B8D3F" w14:textId="77777777" w:rsidR="00E90295" w:rsidRDefault="00E90295"/>
        </w:tc>
        <w:tc>
          <w:tcPr>
            <w:tcW w:w="1234" w:type="dxa"/>
          </w:tcPr>
          <w:p w14:paraId="01065294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A9A9D14" w14:textId="77777777" w:rsidR="00E90295" w:rsidRDefault="00E90295"/>
        </w:tc>
        <w:tc>
          <w:tcPr>
            <w:tcW w:w="1234" w:type="dxa"/>
          </w:tcPr>
          <w:p w14:paraId="4888F3A4" w14:textId="77777777" w:rsidR="00E90295" w:rsidRDefault="00E90295"/>
        </w:tc>
      </w:tr>
      <w:tr w:rsidR="00E90295" w14:paraId="040C022D" w14:textId="77777777">
        <w:tc>
          <w:tcPr>
            <w:tcW w:w="1234" w:type="dxa"/>
          </w:tcPr>
          <w:p w14:paraId="5F7599B3" w14:textId="77777777" w:rsidR="00E90295" w:rsidRDefault="00000000">
            <w:r>
              <w:t>Lab 4-2 Combined Forecasting</w:t>
            </w:r>
          </w:p>
        </w:tc>
        <w:tc>
          <w:tcPr>
            <w:tcW w:w="1234" w:type="dxa"/>
          </w:tcPr>
          <w:p w14:paraId="3D9656D9" w14:textId="77777777" w:rsidR="00E90295" w:rsidRDefault="00E90295"/>
        </w:tc>
        <w:tc>
          <w:tcPr>
            <w:tcW w:w="1234" w:type="dxa"/>
          </w:tcPr>
          <w:p w14:paraId="4B8E8F1C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3714FB91" w14:textId="77777777" w:rsidR="00E90295" w:rsidRDefault="00E90295"/>
        </w:tc>
        <w:tc>
          <w:tcPr>
            <w:tcW w:w="1234" w:type="dxa"/>
          </w:tcPr>
          <w:p w14:paraId="3B03ADB6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172BF643" w14:textId="77777777" w:rsidR="00E90295" w:rsidRDefault="00E90295"/>
        </w:tc>
        <w:tc>
          <w:tcPr>
            <w:tcW w:w="1234" w:type="dxa"/>
          </w:tcPr>
          <w:p w14:paraId="0C932556" w14:textId="77777777" w:rsidR="00E90295" w:rsidRDefault="00E90295"/>
        </w:tc>
      </w:tr>
      <w:tr w:rsidR="00E90295" w14:paraId="0C3F51FA" w14:textId="77777777">
        <w:tc>
          <w:tcPr>
            <w:tcW w:w="1234" w:type="dxa"/>
          </w:tcPr>
          <w:p w14:paraId="5BBC3916" w14:textId="77777777" w:rsidR="00E90295" w:rsidRDefault="00000000">
            <w:r>
              <w:t>Ch.5 Quiz</w:t>
            </w:r>
          </w:p>
        </w:tc>
        <w:tc>
          <w:tcPr>
            <w:tcW w:w="1234" w:type="dxa"/>
          </w:tcPr>
          <w:p w14:paraId="5EE6D86F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5909F330" w14:textId="77777777" w:rsidR="00E90295" w:rsidRDefault="00E90295"/>
        </w:tc>
        <w:tc>
          <w:tcPr>
            <w:tcW w:w="1234" w:type="dxa"/>
          </w:tcPr>
          <w:p w14:paraId="6DC3629C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7BAAE345" w14:textId="77777777" w:rsidR="00E90295" w:rsidRDefault="00E90295"/>
        </w:tc>
        <w:tc>
          <w:tcPr>
            <w:tcW w:w="1234" w:type="dxa"/>
          </w:tcPr>
          <w:p w14:paraId="65DDBDC8" w14:textId="77777777" w:rsidR="00E90295" w:rsidRDefault="00E90295"/>
        </w:tc>
        <w:tc>
          <w:tcPr>
            <w:tcW w:w="1234" w:type="dxa"/>
          </w:tcPr>
          <w:p w14:paraId="06C69B45" w14:textId="77777777" w:rsidR="00E90295" w:rsidRDefault="00E90295"/>
        </w:tc>
      </w:tr>
      <w:tr w:rsidR="00E90295" w14:paraId="5D621D27" w14:textId="77777777">
        <w:tc>
          <w:tcPr>
            <w:tcW w:w="1234" w:type="dxa"/>
          </w:tcPr>
          <w:p w14:paraId="7438A83A" w14:textId="77777777" w:rsidR="00E90295" w:rsidRDefault="00000000">
            <w:r>
              <w:t>Lab 5-1 Predictive Modeling</w:t>
            </w:r>
          </w:p>
        </w:tc>
        <w:tc>
          <w:tcPr>
            <w:tcW w:w="1234" w:type="dxa"/>
          </w:tcPr>
          <w:p w14:paraId="3C9AB30E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15D3EED7" w14:textId="77777777" w:rsidR="00E90295" w:rsidRDefault="00E90295"/>
        </w:tc>
        <w:tc>
          <w:tcPr>
            <w:tcW w:w="1234" w:type="dxa"/>
          </w:tcPr>
          <w:p w14:paraId="7E7E5DE8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50E58923" w14:textId="77777777" w:rsidR="00E90295" w:rsidRDefault="00E90295"/>
        </w:tc>
        <w:tc>
          <w:tcPr>
            <w:tcW w:w="1234" w:type="dxa"/>
          </w:tcPr>
          <w:p w14:paraId="10CAE74C" w14:textId="77777777" w:rsidR="00E90295" w:rsidRDefault="00E90295"/>
        </w:tc>
        <w:tc>
          <w:tcPr>
            <w:tcW w:w="1234" w:type="dxa"/>
          </w:tcPr>
          <w:p w14:paraId="53181172" w14:textId="77777777" w:rsidR="00E90295" w:rsidRDefault="00E90295"/>
        </w:tc>
      </w:tr>
      <w:tr w:rsidR="00E90295" w14:paraId="468C06BF" w14:textId="77777777">
        <w:tc>
          <w:tcPr>
            <w:tcW w:w="1234" w:type="dxa"/>
          </w:tcPr>
          <w:p w14:paraId="180539BC" w14:textId="77777777" w:rsidR="00E90295" w:rsidRDefault="00000000">
            <w:r>
              <w:lastRenderedPageBreak/>
              <w:t>Lab 5-2 Classification</w:t>
            </w:r>
          </w:p>
        </w:tc>
        <w:tc>
          <w:tcPr>
            <w:tcW w:w="1234" w:type="dxa"/>
          </w:tcPr>
          <w:p w14:paraId="1B84AF99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4C51534D" w14:textId="77777777" w:rsidR="00E90295" w:rsidRDefault="00E90295"/>
        </w:tc>
        <w:tc>
          <w:tcPr>
            <w:tcW w:w="1234" w:type="dxa"/>
          </w:tcPr>
          <w:p w14:paraId="66F59F31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77E8FC0E" w14:textId="77777777" w:rsidR="00E90295" w:rsidRDefault="00E90295"/>
        </w:tc>
        <w:tc>
          <w:tcPr>
            <w:tcW w:w="1234" w:type="dxa"/>
          </w:tcPr>
          <w:p w14:paraId="401A9C72" w14:textId="77777777" w:rsidR="00E90295" w:rsidRDefault="00E90295"/>
        </w:tc>
        <w:tc>
          <w:tcPr>
            <w:tcW w:w="1234" w:type="dxa"/>
          </w:tcPr>
          <w:p w14:paraId="57F0A8E4" w14:textId="77777777" w:rsidR="00E90295" w:rsidRDefault="00E90295"/>
        </w:tc>
      </w:tr>
      <w:tr w:rsidR="00E90295" w14:paraId="7CDD83D3" w14:textId="77777777">
        <w:tc>
          <w:tcPr>
            <w:tcW w:w="1234" w:type="dxa"/>
          </w:tcPr>
          <w:p w14:paraId="04EBB803" w14:textId="77777777" w:rsidR="00E90295" w:rsidRDefault="00000000">
            <w:r>
              <w:t>Ch.6 Quiz</w:t>
            </w:r>
          </w:p>
        </w:tc>
        <w:tc>
          <w:tcPr>
            <w:tcW w:w="1234" w:type="dxa"/>
          </w:tcPr>
          <w:p w14:paraId="61FF10C5" w14:textId="77777777" w:rsidR="00E90295" w:rsidRDefault="00E90295"/>
        </w:tc>
        <w:tc>
          <w:tcPr>
            <w:tcW w:w="1234" w:type="dxa"/>
          </w:tcPr>
          <w:p w14:paraId="113352ED" w14:textId="77777777" w:rsidR="00E90295" w:rsidRDefault="00E90295"/>
        </w:tc>
        <w:tc>
          <w:tcPr>
            <w:tcW w:w="1234" w:type="dxa"/>
          </w:tcPr>
          <w:p w14:paraId="7900FD26" w14:textId="77777777" w:rsidR="00E90295" w:rsidRDefault="00E90295"/>
        </w:tc>
        <w:tc>
          <w:tcPr>
            <w:tcW w:w="1234" w:type="dxa"/>
          </w:tcPr>
          <w:p w14:paraId="35FC9DB5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373AE8D2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A027F60" w14:textId="77777777" w:rsidR="00E90295" w:rsidRDefault="00E90295"/>
        </w:tc>
      </w:tr>
      <w:tr w:rsidR="00E90295" w14:paraId="19CFB7CF" w14:textId="77777777">
        <w:tc>
          <w:tcPr>
            <w:tcW w:w="1234" w:type="dxa"/>
          </w:tcPr>
          <w:p w14:paraId="591742D1" w14:textId="77777777" w:rsidR="00E90295" w:rsidRDefault="00000000">
            <w:r>
              <w:t>Lab 6-1 Communicating Insights</w:t>
            </w:r>
          </w:p>
        </w:tc>
        <w:tc>
          <w:tcPr>
            <w:tcW w:w="1234" w:type="dxa"/>
          </w:tcPr>
          <w:p w14:paraId="6C6B2DDB" w14:textId="77777777" w:rsidR="00E90295" w:rsidRDefault="00E90295"/>
        </w:tc>
        <w:tc>
          <w:tcPr>
            <w:tcW w:w="1234" w:type="dxa"/>
          </w:tcPr>
          <w:p w14:paraId="66CB13E8" w14:textId="77777777" w:rsidR="00E90295" w:rsidRDefault="00E90295"/>
        </w:tc>
        <w:tc>
          <w:tcPr>
            <w:tcW w:w="1234" w:type="dxa"/>
          </w:tcPr>
          <w:p w14:paraId="17C7941C" w14:textId="77777777" w:rsidR="00E90295" w:rsidRDefault="00E90295"/>
        </w:tc>
        <w:tc>
          <w:tcPr>
            <w:tcW w:w="1234" w:type="dxa"/>
          </w:tcPr>
          <w:p w14:paraId="5E89AE11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2E7AF58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6D3EB5C2" w14:textId="77777777" w:rsidR="00E90295" w:rsidRDefault="00E90295"/>
        </w:tc>
      </w:tr>
      <w:tr w:rsidR="00E90295" w14:paraId="11E974FD" w14:textId="77777777">
        <w:tc>
          <w:tcPr>
            <w:tcW w:w="1234" w:type="dxa"/>
          </w:tcPr>
          <w:p w14:paraId="50CB3C11" w14:textId="77777777" w:rsidR="00E90295" w:rsidRDefault="00000000">
            <w:r>
              <w:t>Ch.7 Quiz</w:t>
            </w:r>
          </w:p>
        </w:tc>
        <w:tc>
          <w:tcPr>
            <w:tcW w:w="1234" w:type="dxa"/>
          </w:tcPr>
          <w:p w14:paraId="1FCC370A" w14:textId="77777777" w:rsidR="00E90295" w:rsidRDefault="00E90295"/>
        </w:tc>
        <w:tc>
          <w:tcPr>
            <w:tcW w:w="1234" w:type="dxa"/>
          </w:tcPr>
          <w:p w14:paraId="78682C75" w14:textId="77777777" w:rsidR="00E90295" w:rsidRDefault="00E90295"/>
        </w:tc>
        <w:tc>
          <w:tcPr>
            <w:tcW w:w="1234" w:type="dxa"/>
          </w:tcPr>
          <w:p w14:paraId="4F7E7CB0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42825344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1CC11DB0" w14:textId="77777777" w:rsidR="00E90295" w:rsidRDefault="00E90295"/>
        </w:tc>
        <w:tc>
          <w:tcPr>
            <w:tcW w:w="1234" w:type="dxa"/>
          </w:tcPr>
          <w:p w14:paraId="379CB571" w14:textId="77777777" w:rsidR="00E90295" w:rsidRDefault="00000000">
            <w:r>
              <w:t>✔</w:t>
            </w:r>
          </w:p>
        </w:tc>
      </w:tr>
      <w:tr w:rsidR="00E90295" w14:paraId="43E94297" w14:textId="77777777">
        <w:tc>
          <w:tcPr>
            <w:tcW w:w="1234" w:type="dxa"/>
          </w:tcPr>
          <w:p w14:paraId="4439C595" w14:textId="77777777" w:rsidR="00E90295" w:rsidRDefault="00000000">
            <w:r>
              <w:t>Lab 7-1 Data-Driven Solutions</w:t>
            </w:r>
          </w:p>
        </w:tc>
        <w:tc>
          <w:tcPr>
            <w:tcW w:w="1234" w:type="dxa"/>
          </w:tcPr>
          <w:p w14:paraId="775DBD64" w14:textId="77777777" w:rsidR="00E90295" w:rsidRDefault="00E90295"/>
        </w:tc>
        <w:tc>
          <w:tcPr>
            <w:tcW w:w="1234" w:type="dxa"/>
          </w:tcPr>
          <w:p w14:paraId="6237A47B" w14:textId="77777777" w:rsidR="00E90295" w:rsidRDefault="00E90295"/>
        </w:tc>
        <w:tc>
          <w:tcPr>
            <w:tcW w:w="1234" w:type="dxa"/>
          </w:tcPr>
          <w:p w14:paraId="0BADE5F8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295C020F" w14:textId="77777777" w:rsidR="00E90295" w:rsidRDefault="00000000">
            <w:r>
              <w:t>✔</w:t>
            </w:r>
          </w:p>
        </w:tc>
        <w:tc>
          <w:tcPr>
            <w:tcW w:w="1234" w:type="dxa"/>
          </w:tcPr>
          <w:p w14:paraId="49C7BE4F" w14:textId="77777777" w:rsidR="00E90295" w:rsidRDefault="00E90295"/>
        </w:tc>
        <w:tc>
          <w:tcPr>
            <w:tcW w:w="1234" w:type="dxa"/>
          </w:tcPr>
          <w:p w14:paraId="0EDCB3C5" w14:textId="77777777" w:rsidR="00E90295" w:rsidRDefault="00000000">
            <w:r>
              <w:t>✔</w:t>
            </w:r>
          </w:p>
        </w:tc>
      </w:tr>
    </w:tbl>
    <w:p w14:paraId="66AC7345" w14:textId="77777777" w:rsidR="00C72389" w:rsidRDefault="00C72389"/>
    <w:sectPr w:rsidR="00C7238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3321919">
    <w:abstractNumId w:val="8"/>
  </w:num>
  <w:num w:numId="2" w16cid:durableId="1491674907">
    <w:abstractNumId w:val="6"/>
  </w:num>
  <w:num w:numId="3" w16cid:durableId="7686558">
    <w:abstractNumId w:val="5"/>
  </w:num>
  <w:num w:numId="4" w16cid:durableId="144250638">
    <w:abstractNumId w:val="4"/>
  </w:num>
  <w:num w:numId="5" w16cid:durableId="1847668054">
    <w:abstractNumId w:val="7"/>
  </w:num>
  <w:num w:numId="6" w16cid:durableId="579675253">
    <w:abstractNumId w:val="3"/>
  </w:num>
  <w:num w:numId="7" w16cid:durableId="1343312032">
    <w:abstractNumId w:val="2"/>
  </w:num>
  <w:num w:numId="8" w16cid:durableId="993144460">
    <w:abstractNumId w:val="1"/>
  </w:num>
  <w:num w:numId="9" w16cid:durableId="1148327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72389"/>
    <w:rsid w:val="00CB0664"/>
    <w:rsid w:val="00D2715B"/>
    <w:rsid w:val="00E90295"/>
    <w:rsid w:val="00F835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634181"/>
  <w14:defaultImageDpi w14:val="300"/>
  <w15:docId w15:val="{4E45156D-3191-4FFC-9F4D-66C5CCED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2026-06-13T15:20:00Z</dcterms:created>
  <dcterms:modified xsi:type="dcterms:W3CDTF">2026-06-13T15:20:00Z</dcterms:modified>
  <cp:category/>
</cp:coreProperties>
</file>