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F186B" w14:textId="77777777" w:rsidR="009C3EFA" w:rsidRDefault="00000000">
      <w:pPr>
        <w:pStyle w:val="Title"/>
        <w:jc w:val="center"/>
      </w:pPr>
      <w:r>
        <w:t>AI and Data Literacy – Student Edition</w:t>
      </w:r>
    </w:p>
    <w:p w14:paraId="19587480" w14:textId="77777777" w:rsidR="009C3EFA" w:rsidRDefault="00000000">
      <w:pPr>
        <w:jc w:val="center"/>
      </w:pPr>
      <w:r>
        <w:t>DataJoyAI</w:t>
      </w:r>
    </w:p>
    <w:p w14:paraId="717A0BBE" w14:textId="77777777" w:rsidR="009C3EFA" w:rsidRDefault="00000000">
      <w:pPr>
        <w:pStyle w:val="Heading1"/>
      </w:pPr>
      <w:r>
        <w:t>Course Learning Outcomes (CLOs)</w:t>
      </w:r>
    </w:p>
    <w:p w14:paraId="72216F88" w14:textId="77777777" w:rsidR="009C3EFA" w:rsidRDefault="00000000">
      <w:pPr>
        <w:pStyle w:val="ListBullet"/>
      </w:pPr>
      <w:r>
        <w:t>CLO 1: Identify and describe different types of data (structured and unstructured)</w:t>
      </w:r>
    </w:p>
    <w:p w14:paraId="07C0A9D3" w14:textId="77777777" w:rsidR="009C3EFA" w:rsidRDefault="00000000">
      <w:pPr>
        <w:pStyle w:val="ListBullet"/>
      </w:pPr>
      <w:r>
        <w:t>CLO 2: Explain how data quality issues affect analysis or AI models</w:t>
      </w:r>
    </w:p>
    <w:p w14:paraId="053FA90C" w14:textId="77777777" w:rsidR="009C3EFA" w:rsidRDefault="00000000">
      <w:pPr>
        <w:pStyle w:val="ListBullet"/>
      </w:pPr>
      <w:r>
        <w:t>CLO 3: Compare data storage formats (CSV, JSON, Parquet) and select appropriate use cases</w:t>
      </w:r>
    </w:p>
    <w:p w14:paraId="7644D6F8" w14:textId="77777777" w:rsidR="009C3EFA" w:rsidRDefault="00000000">
      <w:pPr>
        <w:pStyle w:val="ListBullet"/>
      </w:pPr>
      <w:r>
        <w:t>CLO 4: Apply basic data analysis and visualization techniques to identify patterns</w:t>
      </w:r>
    </w:p>
    <w:p w14:paraId="49F7EF57" w14:textId="77777777" w:rsidR="009C3EFA" w:rsidRDefault="00000000">
      <w:pPr>
        <w:pStyle w:val="ListBullet"/>
      </w:pPr>
      <w:r>
        <w:t>CLO 5: Distinguish AI, ML, and DL and describe model training, validation, and testing</w:t>
      </w:r>
    </w:p>
    <w:p w14:paraId="47A5B133" w14:textId="77777777" w:rsidR="009C3EFA" w:rsidRDefault="00000000">
      <w:pPr>
        <w:pStyle w:val="ListBullet"/>
      </w:pPr>
      <w:r>
        <w:t>CLO 6: Generate and evaluate AI prompts and outputs for quality, bias, and accuracy</w:t>
      </w:r>
    </w:p>
    <w:p w14:paraId="3A8BCE24" w14:textId="77777777" w:rsidR="009C3EFA" w:rsidRDefault="00000000">
      <w:pPr>
        <w:pStyle w:val="ListBullet"/>
      </w:pPr>
      <w:r>
        <w:t>CLO 7: Evaluate AI systems or datasets for bias, fairness, privacy, and ethical risks</w:t>
      </w:r>
    </w:p>
    <w:p w14:paraId="2070020A" w14:textId="77777777" w:rsidR="009C3EFA" w:rsidRDefault="00000000">
      <w:pPr>
        <w:pStyle w:val="Heading1"/>
      </w:pPr>
      <w:r>
        <w:t>Assessment Map (Chapter Quizzes → CLOs)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37"/>
        <w:gridCol w:w="1059"/>
        <w:gridCol w:w="1060"/>
        <w:gridCol w:w="1060"/>
        <w:gridCol w:w="1060"/>
        <w:gridCol w:w="1060"/>
        <w:gridCol w:w="1060"/>
        <w:gridCol w:w="1060"/>
      </w:tblGrid>
      <w:tr w:rsidR="009C3EFA" w14:paraId="2E3FCB9F" w14:textId="77777777">
        <w:tc>
          <w:tcPr>
            <w:tcW w:w="1080" w:type="dxa"/>
          </w:tcPr>
          <w:p w14:paraId="040AEDA3" w14:textId="77777777" w:rsidR="009C3EFA" w:rsidRDefault="00000000">
            <w:r>
              <w:t>Assessment</w:t>
            </w:r>
          </w:p>
        </w:tc>
        <w:tc>
          <w:tcPr>
            <w:tcW w:w="1080" w:type="dxa"/>
          </w:tcPr>
          <w:p w14:paraId="324B3BF1" w14:textId="77777777" w:rsidR="009C3EFA" w:rsidRDefault="00000000">
            <w:r>
              <w:t>CLO 1</w:t>
            </w:r>
          </w:p>
        </w:tc>
        <w:tc>
          <w:tcPr>
            <w:tcW w:w="1080" w:type="dxa"/>
          </w:tcPr>
          <w:p w14:paraId="0B474919" w14:textId="77777777" w:rsidR="009C3EFA" w:rsidRDefault="00000000">
            <w:r>
              <w:t>CLO 2</w:t>
            </w:r>
          </w:p>
        </w:tc>
        <w:tc>
          <w:tcPr>
            <w:tcW w:w="1080" w:type="dxa"/>
          </w:tcPr>
          <w:p w14:paraId="48CBEE91" w14:textId="77777777" w:rsidR="009C3EFA" w:rsidRDefault="00000000">
            <w:r>
              <w:t>CLO 3</w:t>
            </w:r>
          </w:p>
        </w:tc>
        <w:tc>
          <w:tcPr>
            <w:tcW w:w="1080" w:type="dxa"/>
          </w:tcPr>
          <w:p w14:paraId="528C0A24" w14:textId="77777777" w:rsidR="009C3EFA" w:rsidRDefault="00000000">
            <w:r>
              <w:t>CLO 4</w:t>
            </w:r>
          </w:p>
        </w:tc>
        <w:tc>
          <w:tcPr>
            <w:tcW w:w="1080" w:type="dxa"/>
          </w:tcPr>
          <w:p w14:paraId="616DDC45" w14:textId="77777777" w:rsidR="009C3EFA" w:rsidRDefault="00000000">
            <w:r>
              <w:t>CLO 5</w:t>
            </w:r>
          </w:p>
        </w:tc>
        <w:tc>
          <w:tcPr>
            <w:tcW w:w="1080" w:type="dxa"/>
          </w:tcPr>
          <w:p w14:paraId="4EA83110" w14:textId="77777777" w:rsidR="009C3EFA" w:rsidRDefault="00000000">
            <w:r>
              <w:t>CLO 6</w:t>
            </w:r>
          </w:p>
        </w:tc>
        <w:tc>
          <w:tcPr>
            <w:tcW w:w="1080" w:type="dxa"/>
          </w:tcPr>
          <w:p w14:paraId="256EFF2B" w14:textId="77777777" w:rsidR="009C3EFA" w:rsidRDefault="00000000">
            <w:r>
              <w:t>CLO 7</w:t>
            </w:r>
          </w:p>
        </w:tc>
      </w:tr>
      <w:tr w:rsidR="009C3EFA" w14:paraId="74424B18" w14:textId="77777777">
        <w:tc>
          <w:tcPr>
            <w:tcW w:w="1080" w:type="dxa"/>
          </w:tcPr>
          <w:p w14:paraId="607352AD" w14:textId="77777777" w:rsidR="009C3EFA" w:rsidRDefault="00000000">
            <w:r>
              <w:t>Ch. 1 Quiz: Data, AI, and the Modern World</w:t>
            </w:r>
          </w:p>
        </w:tc>
        <w:tc>
          <w:tcPr>
            <w:tcW w:w="1080" w:type="dxa"/>
          </w:tcPr>
          <w:p w14:paraId="43378E5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455D659E" w14:textId="77777777" w:rsidR="009C3EFA" w:rsidRDefault="009C3EFA"/>
        </w:tc>
        <w:tc>
          <w:tcPr>
            <w:tcW w:w="1080" w:type="dxa"/>
          </w:tcPr>
          <w:p w14:paraId="2B104474" w14:textId="77777777" w:rsidR="009C3EFA" w:rsidRDefault="009C3EFA"/>
        </w:tc>
        <w:tc>
          <w:tcPr>
            <w:tcW w:w="1080" w:type="dxa"/>
          </w:tcPr>
          <w:p w14:paraId="2A1ED8C1" w14:textId="77777777" w:rsidR="009C3EFA" w:rsidRDefault="009C3EFA"/>
        </w:tc>
        <w:tc>
          <w:tcPr>
            <w:tcW w:w="1080" w:type="dxa"/>
          </w:tcPr>
          <w:p w14:paraId="7C6E29F1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94C0DD8" w14:textId="77777777" w:rsidR="009C3EFA" w:rsidRDefault="009C3EFA"/>
        </w:tc>
        <w:tc>
          <w:tcPr>
            <w:tcW w:w="1080" w:type="dxa"/>
          </w:tcPr>
          <w:p w14:paraId="65BBE4B8" w14:textId="77777777" w:rsidR="009C3EFA" w:rsidRDefault="009C3EFA"/>
        </w:tc>
      </w:tr>
      <w:tr w:rsidR="009C3EFA" w14:paraId="4E0C8521" w14:textId="77777777">
        <w:tc>
          <w:tcPr>
            <w:tcW w:w="1080" w:type="dxa"/>
          </w:tcPr>
          <w:p w14:paraId="2E47D945" w14:textId="77777777" w:rsidR="009C3EFA" w:rsidRDefault="00000000">
            <w:r>
              <w:t>Ch. 2 Quiz: Data Lifecycle and Quality</w:t>
            </w:r>
          </w:p>
        </w:tc>
        <w:tc>
          <w:tcPr>
            <w:tcW w:w="1080" w:type="dxa"/>
          </w:tcPr>
          <w:p w14:paraId="15670828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CB0A313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0F6CE0C1" w14:textId="77777777" w:rsidR="009C3EFA" w:rsidRDefault="009C3EFA"/>
        </w:tc>
        <w:tc>
          <w:tcPr>
            <w:tcW w:w="1080" w:type="dxa"/>
          </w:tcPr>
          <w:p w14:paraId="5EF6FF36" w14:textId="77777777" w:rsidR="009C3EFA" w:rsidRDefault="009C3EFA"/>
        </w:tc>
        <w:tc>
          <w:tcPr>
            <w:tcW w:w="1080" w:type="dxa"/>
          </w:tcPr>
          <w:p w14:paraId="44A9B62D" w14:textId="77777777" w:rsidR="009C3EFA" w:rsidRDefault="009C3EFA"/>
        </w:tc>
        <w:tc>
          <w:tcPr>
            <w:tcW w:w="1080" w:type="dxa"/>
          </w:tcPr>
          <w:p w14:paraId="3DBEA3FB" w14:textId="77777777" w:rsidR="009C3EFA" w:rsidRDefault="009C3EFA"/>
        </w:tc>
        <w:tc>
          <w:tcPr>
            <w:tcW w:w="1080" w:type="dxa"/>
          </w:tcPr>
          <w:p w14:paraId="55A5A089" w14:textId="77777777" w:rsidR="009C3EFA" w:rsidRDefault="009C3EFA"/>
        </w:tc>
      </w:tr>
      <w:tr w:rsidR="009C3EFA" w14:paraId="4F3CC831" w14:textId="77777777">
        <w:tc>
          <w:tcPr>
            <w:tcW w:w="1080" w:type="dxa"/>
          </w:tcPr>
          <w:p w14:paraId="515C2944" w14:textId="77777777" w:rsidR="009C3EFA" w:rsidRDefault="00000000">
            <w:r>
              <w:t>Ch. 3 Quiz: Data Storage, Formats, and Access</w:t>
            </w:r>
          </w:p>
        </w:tc>
        <w:tc>
          <w:tcPr>
            <w:tcW w:w="1080" w:type="dxa"/>
          </w:tcPr>
          <w:p w14:paraId="57A7ED38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60445D2D" w14:textId="77777777" w:rsidR="009C3EFA" w:rsidRDefault="009C3EFA"/>
        </w:tc>
        <w:tc>
          <w:tcPr>
            <w:tcW w:w="1080" w:type="dxa"/>
          </w:tcPr>
          <w:p w14:paraId="39B76D67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4CECCB07" w14:textId="77777777" w:rsidR="009C3EFA" w:rsidRDefault="009C3EFA"/>
        </w:tc>
        <w:tc>
          <w:tcPr>
            <w:tcW w:w="1080" w:type="dxa"/>
          </w:tcPr>
          <w:p w14:paraId="3335B7BE" w14:textId="77777777" w:rsidR="009C3EFA" w:rsidRDefault="009C3EFA"/>
        </w:tc>
        <w:tc>
          <w:tcPr>
            <w:tcW w:w="1080" w:type="dxa"/>
          </w:tcPr>
          <w:p w14:paraId="2ED6B297" w14:textId="77777777" w:rsidR="009C3EFA" w:rsidRDefault="009C3EFA"/>
        </w:tc>
        <w:tc>
          <w:tcPr>
            <w:tcW w:w="1080" w:type="dxa"/>
          </w:tcPr>
          <w:p w14:paraId="7D8E1807" w14:textId="77777777" w:rsidR="009C3EFA" w:rsidRDefault="009C3EFA"/>
        </w:tc>
      </w:tr>
      <w:tr w:rsidR="009C3EFA" w14:paraId="152E2058" w14:textId="77777777">
        <w:tc>
          <w:tcPr>
            <w:tcW w:w="1080" w:type="dxa"/>
          </w:tcPr>
          <w:p w14:paraId="69D8DF2F" w14:textId="77777777" w:rsidR="009C3EFA" w:rsidRDefault="00000000">
            <w:r>
              <w:t>Ch. 4 Quiz: How AI Learns from Data</w:t>
            </w:r>
          </w:p>
        </w:tc>
        <w:tc>
          <w:tcPr>
            <w:tcW w:w="1080" w:type="dxa"/>
          </w:tcPr>
          <w:p w14:paraId="3FF6F0AE" w14:textId="77777777" w:rsidR="009C3EFA" w:rsidRDefault="009C3EFA"/>
        </w:tc>
        <w:tc>
          <w:tcPr>
            <w:tcW w:w="1080" w:type="dxa"/>
          </w:tcPr>
          <w:p w14:paraId="7F7C1E8C" w14:textId="77777777" w:rsidR="009C3EFA" w:rsidRDefault="009C3EFA"/>
        </w:tc>
        <w:tc>
          <w:tcPr>
            <w:tcW w:w="1080" w:type="dxa"/>
          </w:tcPr>
          <w:p w14:paraId="57ACCACF" w14:textId="77777777" w:rsidR="009C3EFA" w:rsidRDefault="009C3EFA"/>
        </w:tc>
        <w:tc>
          <w:tcPr>
            <w:tcW w:w="1080" w:type="dxa"/>
          </w:tcPr>
          <w:p w14:paraId="1AED3B0C" w14:textId="77777777" w:rsidR="009C3EFA" w:rsidRDefault="009C3EFA"/>
        </w:tc>
        <w:tc>
          <w:tcPr>
            <w:tcW w:w="1080" w:type="dxa"/>
          </w:tcPr>
          <w:p w14:paraId="19FEF8A7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6595E878" w14:textId="77777777" w:rsidR="009C3EFA" w:rsidRDefault="009C3EFA"/>
        </w:tc>
        <w:tc>
          <w:tcPr>
            <w:tcW w:w="1080" w:type="dxa"/>
          </w:tcPr>
          <w:p w14:paraId="43044093" w14:textId="77777777" w:rsidR="009C3EFA" w:rsidRDefault="009C3EFA"/>
        </w:tc>
      </w:tr>
      <w:tr w:rsidR="009C3EFA" w14:paraId="6BDEA19C" w14:textId="77777777">
        <w:tc>
          <w:tcPr>
            <w:tcW w:w="1080" w:type="dxa"/>
          </w:tcPr>
          <w:p w14:paraId="259B9AC0" w14:textId="77777777" w:rsidR="009C3EFA" w:rsidRDefault="00000000">
            <w:r>
              <w:t xml:space="preserve">Ch. 5 Quiz: Data Analysis and </w:t>
            </w:r>
            <w:r>
              <w:lastRenderedPageBreak/>
              <w:t>Visualization</w:t>
            </w:r>
          </w:p>
        </w:tc>
        <w:tc>
          <w:tcPr>
            <w:tcW w:w="1080" w:type="dxa"/>
          </w:tcPr>
          <w:p w14:paraId="5D8C75DD" w14:textId="77777777" w:rsidR="009C3EFA" w:rsidRDefault="009C3EFA"/>
        </w:tc>
        <w:tc>
          <w:tcPr>
            <w:tcW w:w="1080" w:type="dxa"/>
          </w:tcPr>
          <w:p w14:paraId="70928F60" w14:textId="77777777" w:rsidR="009C3EFA" w:rsidRDefault="009C3EFA"/>
        </w:tc>
        <w:tc>
          <w:tcPr>
            <w:tcW w:w="1080" w:type="dxa"/>
          </w:tcPr>
          <w:p w14:paraId="41934BE3" w14:textId="77777777" w:rsidR="009C3EFA" w:rsidRDefault="009C3EFA"/>
        </w:tc>
        <w:tc>
          <w:tcPr>
            <w:tcW w:w="1080" w:type="dxa"/>
          </w:tcPr>
          <w:p w14:paraId="4AD3209A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0968552" w14:textId="77777777" w:rsidR="009C3EFA" w:rsidRDefault="009C3EFA"/>
        </w:tc>
        <w:tc>
          <w:tcPr>
            <w:tcW w:w="1080" w:type="dxa"/>
          </w:tcPr>
          <w:p w14:paraId="4985584E" w14:textId="77777777" w:rsidR="009C3EFA" w:rsidRDefault="009C3EFA"/>
        </w:tc>
        <w:tc>
          <w:tcPr>
            <w:tcW w:w="1080" w:type="dxa"/>
          </w:tcPr>
          <w:p w14:paraId="1B99870C" w14:textId="77777777" w:rsidR="009C3EFA" w:rsidRDefault="009C3EFA"/>
        </w:tc>
      </w:tr>
      <w:tr w:rsidR="009C3EFA" w14:paraId="650B5989" w14:textId="77777777">
        <w:tc>
          <w:tcPr>
            <w:tcW w:w="1080" w:type="dxa"/>
          </w:tcPr>
          <w:p w14:paraId="56EADE19" w14:textId="77777777" w:rsidR="009C3EFA" w:rsidRDefault="00000000">
            <w:r>
              <w:t>Ch. 6 Quiz: Prompting and Evaluation</w:t>
            </w:r>
          </w:p>
        </w:tc>
        <w:tc>
          <w:tcPr>
            <w:tcW w:w="1080" w:type="dxa"/>
          </w:tcPr>
          <w:p w14:paraId="0B574BD0" w14:textId="77777777" w:rsidR="009C3EFA" w:rsidRDefault="009C3EFA"/>
        </w:tc>
        <w:tc>
          <w:tcPr>
            <w:tcW w:w="1080" w:type="dxa"/>
          </w:tcPr>
          <w:p w14:paraId="2F041F2A" w14:textId="77777777" w:rsidR="009C3EFA" w:rsidRDefault="009C3EFA"/>
        </w:tc>
        <w:tc>
          <w:tcPr>
            <w:tcW w:w="1080" w:type="dxa"/>
          </w:tcPr>
          <w:p w14:paraId="4C2C555D" w14:textId="77777777" w:rsidR="009C3EFA" w:rsidRDefault="009C3EFA"/>
        </w:tc>
        <w:tc>
          <w:tcPr>
            <w:tcW w:w="1080" w:type="dxa"/>
          </w:tcPr>
          <w:p w14:paraId="5BD3B915" w14:textId="77777777" w:rsidR="009C3EFA" w:rsidRDefault="009C3EFA"/>
        </w:tc>
        <w:tc>
          <w:tcPr>
            <w:tcW w:w="1080" w:type="dxa"/>
          </w:tcPr>
          <w:p w14:paraId="647054D6" w14:textId="77777777" w:rsidR="009C3EFA" w:rsidRDefault="009C3EFA"/>
        </w:tc>
        <w:tc>
          <w:tcPr>
            <w:tcW w:w="1080" w:type="dxa"/>
          </w:tcPr>
          <w:p w14:paraId="44737966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1D0507DD" w14:textId="77777777" w:rsidR="009C3EFA" w:rsidRDefault="009C3EFA"/>
        </w:tc>
      </w:tr>
      <w:tr w:rsidR="009C3EFA" w14:paraId="2D9D8FC2" w14:textId="77777777">
        <w:tc>
          <w:tcPr>
            <w:tcW w:w="1080" w:type="dxa"/>
          </w:tcPr>
          <w:p w14:paraId="7F76DC12" w14:textId="77777777" w:rsidR="009C3EFA" w:rsidRDefault="00000000">
            <w:r>
              <w:t>Ch. 7 Quiz: Ethics, Fairness, Responsible AI</w:t>
            </w:r>
          </w:p>
        </w:tc>
        <w:tc>
          <w:tcPr>
            <w:tcW w:w="1080" w:type="dxa"/>
          </w:tcPr>
          <w:p w14:paraId="0DE58FAF" w14:textId="77777777" w:rsidR="009C3EFA" w:rsidRDefault="009C3EFA"/>
        </w:tc>
        <w:tc>
          <w:tcPr>
            <w:tcW w:w="1080" w:type="dxa"/>
          </w:tcPr>
          <w:p w14:paraId="3AC5EAD7" w14:textId="77777777" w:rsidR="009C3EFA" w:rsidRDefault="009C3EFA"/>
        </w:tc>
        <w:tc>
          <w:tcPr>
            <w:tcW w:w="1080" w:type="dxa"/>
          </w:tcPr>
          <w:p w14:paraId="55CF11C5" w14:textId="77777777" w:rsidR="009C3EFA" w:rsidRDefault="009C3EFA"/>
        </w:tc>
        <w:tc>
          <w:tcPr>
            <w:tcW w:w="1080" w:type="dxa"/>
          </w:tcPr>
          <w:p w14:paraId="03E9A057" w14:textId="77777777" w:rsidR="009C3EFA" w:rsidRDefault="009C3EFA"/>
        </w:tc>
        <w:tc>
          <w:tcPr>
            <w:tcW w:w="1080" w:type="dxa"/>
          </w:tcPr>
          <w:p w14:paraId="34B8E10E" w14:textId="77777777" w:rsidR="009C3EFA" w:rsidRDefault="009C3EFA"/>
        </w:tc>
        <w:tc>
          <w:tcPr>
            <w:tcW w:w="1080" w:type="dxa"/>
          </w:tcPr>
          <w:p w14:paraId="339E9973" w14:textId="77777777" w:rsidR="009C3EFA" w:rsidRDefault="009C3EFA"/>
        </w:tc>
        <w:tc>
          <w:tcPr>
            <w:tcW w:w="1080" w:type="dxa"/>
          </w:tcPr>
          <w:p w14:paraId="66718F91" w14:textId="77777777" w:rsidR="009C3EFA" w:rsidRDefault="00000000">
            <w:r>
              <w:t>✔</w:t>
            </w:r>
          </w:p>
        </w:tc>
      </w:tr>
    </w:tbl>
    <w:p w14:paraId="0925D797" w14:textId="77777777" w:rsidR="00387DC7" w:rsidRDefault="00387DC7">
      <w:pPr>
        <w:pStyle w:val="Heading1"/>
      </w:pPr>
    </w:p>
    <w:p w14:paraId="3DAF77DA" w14:textId="77777777" w:rsidR="00387DC7" w:rsidRDefault="00387DC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10A0D667" w14:textId="0BCC74F4" w:rsidR="009C3EFA" w:rsidRDefault="00000000">
      <w:pPr>
        <w:pStyle w:val="Heading1"/>
      </w:pPr>
      <w:r>
        <w:lastRenderedPageBreak/>
        <w:t>Labs Assessment Map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048"/>
        <w:gridCol w:w="1049"/>
        <w:gridCol w:w="1049"/>
        <w:gridCol w:w="1049"/>
        <w:gridCol w:w="1049"/>
        <w:gridCol w:w="1049"/>
        <w:gridCol w:w="1049"/>
      </w:tblGrid>
      <w:tr w:rsidR="009C3EFA" w14:paraId="44526AA7" w14:textId="77777777">
        <w:tc>
          <w:tcPr>
            <w:tcW w:w="1080" w:type="dxa"/>
          </w:tcPr>
          <w:p w14:paraId="054DE77E" w14:textId="77777777" w:rsidR="009C3EFA" w:rsidRDefault="00000000">
            <w:r>
              <w:t>Assessment</w:t>
            </w:r>
          </w:p>
        </w:tc>
        <w:tc>
          <w:tcPr>
            <w:tcW w:w="1080" w:type="dxa"/>
          </w:tcPr>
          <w:p w14:paraId="18B6777C" w14:textId="77777777" w:rsidR="009C3EFA" w:rsidRDefault="00000000">
            <w:r>
              <w:t>CLO 1</w:t>
            </w:r>
          </w:p>
        </w:tc>
        <w:tc>
          <w:tcPr>
            <w:tcW w:w="1080" w:type="dxa"/>
          </w:tcPr>
          <w:p w14:paraId="2B12980E" w14:textId="77777777" w:rsidR="009C3EFA" w:rsidRDefault="00000000">
            <w:r>
              <w:t>CLO 2</w:t>
            </w:r>
          </w:p>
        </w:tc>
        <w:tc>
          <w:tcPr>
            <w:tcW w:w="1080" w:type="dxa"/>
          </w:tcPr>
          <w:p w14:paraId="036019EC" w14:textId="77777777" w:rsidR="009C3EFA" w:rsidRDefault="00000000">
            <w:r>
              <w:t>CLO 3</w:t>
            </w:r>
          </w:p>
        </w:tc>
        <w:tc>
          <w:tcPr>
            <w:tcW w:w="1080" w:type="dxa"/>
          </w:tcPr>
          <w:p w14:paraId="18CF1521" w14:textId="77777777" w:rsidR="009C3EFA" w:rsidRDefault="00000000">
            <w:r>
              <w:t>CLO 4</w:t>
            </w:r>
          </w:p>
        </w:tc>
        <w:tc>
          <w:tcPr>
            <w:tcW w:w="1080" w:type="dxa"/>
          </w:tcPr>
          <w:p w14:paraId="5B6A54C6" w14:textId="77777777" w:rsidR="009C3EFA" w:rsidRDefault="00000000">
            <w:r>
              <w:t>CLO 5</w:t>
            </w:r>
          </w:p>
        </w:tc>
        <w:tc>
          <w:tcPr>
            <w:tcW w:w="1080" w:type="dxa"/>
          </w:tcPr>
          <w:p w14:paraId="19431C34" w14:textId="77777777" w:rsidR="009C3EFA" w:rsidRDefault="00000000">
            <w:r>
              <w:t>CLO 6</w:t>
            </w:r>
          </w:p>
        </w:tc>
        <w:tc>
          <w:tcPr>
            <w:tcW w:w="1080" w:type="dxa"/>
          </w:tcPr>
          <w:p w14:paraId="3E9DBC6D" w14:textId="77777777" w:rsidR="009C3EFA" w:rsidRDefault="00000000">
            <w:r>
              <w:t>CLO 7</w:t>
            </w:r>
          </w:p>
        </w:tc>
      </w:tr>
      <w:tr w:rsidR="009C3EFA" w14:paraId="7BC4D046" w14:textId="77777777">
        <w:tc>
          <w:tcPr>
            <w:tcW w:w="1080" w:type="dxa"/>
          </w:tcPr>
          <w:p w14:paraId="28D26654" w14:textId="77777777" w:rsidR="009C3EFA" w:rsidRDefault="00000000">
            <w:r>
              <w:t>Lab 1A: Exploring Data vs Information</w:t>
            </w:r>
          </w:p>
        </w:tc>
        <w:tc>
          <w:tcPr>
            <w:tcW w:w="1080" w:type="dxa"/>
          </w:tcPr>
          <w:p w14:paraId="2AAC804E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36C2F75E" w14:textId="77777777" w:rsidR="009C3EFA" w:rsidRDefault="009C3EFA"/>
        </w:tc>
        <w:tc>
          <w:tcPr>
            <w:tcW w:w="1080" w:type="dxa"/>
          </w:tcPr>
          <w:p w14:paraId="7098B27A" w14:textId="77777777" w:rsidR="009C3EFA" w:rsidRDefault="009C3EFA"/>
        </w:tc>
        <w:tc>
          <w:tcPr>
            <w:tcW w:w="1080" w:type="dxa"/>
          </w:tcPr>
          <w:p w14:paraId="2D03F0A7" w14:textId="77777777" w:rsidR="009C3EFA" w:rsidRDefault="009C3EFA"/>
        </w:tc>
        <w:tc>
          <w:tcPr>
            <w:tcW w:w="1080" w:type="dxa"/>
          </w:tcPr>
          <w:p w14:paraId="0B33F3B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631A4E8F" w14:textId="77777777" w:rsidR="009C3EFA" w:rsidRDefault="009C3EFA"/>
        </w:tc>
        <w:tc>
          <w:tcPr>
            <w:tcW w:w="1080" w:type="dxa"/>
          </w:tcPr>
          <w:p w14:paraId="0344A6EF" w14:textId="77777777" w:rsidR="009C3EFA" w:rsidRDefault="009C3EFA"/>
        </w:tc>
      </w:tr>
      <w:tr w:rsidR="009C3EFA" w14:paraId="1DC38AD5" w14:textId="77777777">
        <w:tc>
          <w:tcPr>
            <w:tcW w:w="1080" w:type="dxa"/>
          </w:tcPr>
          <w:p w14:paraId="48770923" w14:textId="77777777" w:rsidR="009C3EFA" w:rsidRDefault="00000000">
            <w:r>
              <w:t>Lab 1B: Automation vs AI</w:t>
            </w:r>
          </w:p>
        </w:tc>
        <w:tc>
          <w:tcPr>
            <w:tcW w:w="1080" w:type="dxa"/>
          </w:tcPr>
          <w:p w14:paraId="19A6704A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12E81EE" w14:textId="77777777" w:rsidR="009C3EFA" w:rsidRDefault="009C3EFA"/>
        </w:tc>
        <w:tc>
          <w:tcPr>
            <w:tcW w:w="1080" w:type="dxa"/>
          </w:tcPr>
          <w:p w14:paraId="103B4009" w14:textId="77777777" w:rsidR="009C3EFA" w:rsidRDefault="009C3EFA"/>
        </w:tc>
        <w:tc>
          <w:tcPr>
            <w:tcW w:w="1080" w:type="dxa"/>
          </w:tcPr>
          <w:p w14:paraId="4C145211" w14:textId="77777777" w:rsidR="009C3EFA" w:rsidRDefault="009C3EFA"/>
        </w:tc>
        <w:tc>
          <w:tcPr>
            <w:tcW w:w="1080" w:type="dxa"/>
          </w:tcPr>
          <w:p w14:paraId="429D23E0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1763014" w14:textId="77777777" w:rsidR="009C3EFA" w:rsidRDefault="009C3EFA"/>
        </w:tc>
        <w:tc>
          <w:tcPr>
            <w:tcW w:w="1080" w:type="dxa"/>
          </w:tcPr>
          <w:p w14:paraId="4E1F31BA" w14:textId="77777777" w:rsidR="009C3EFA" w:rsidRDefault="009C3EFA"/>
        </w:tc>
      </w:tr>
      <w:tr w:rsidR="009C3EFA" w14:paraId="0B9CBE47" w14:textId="77777777">
        <w:tc>
          <w:tcPr>
            <w:tcW w:w="1080" w:type="dxa"/>
          </w:tcPr>
          <w:p w14:paraId="71B1D42F" w14:textId="77777777" w:rsidR="009C3EFA" w:rsidRDefault="00000000">
            <w:r>
              <w:t>Lab 2A: Data Lifecycle Survey Project</w:t>
            </w:r>
          </w:p>
        </w:tc>
        <w:tc>
          <w:tcPr>
            <w:tcW w:w="1080" w:type="dxa"/>
          </w:tcPr>
          <w:p w14:paraId="4E2601D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3225F9E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78BAEC30" w14:textId="77777777" w:rsidR="009C3EFA" w:rsidRDefault="009C3EFA"/>
        </w:tc>
        <w:tc>
          <w:tcPr>
            <w:tcW w:w="1080" w:type="dxa"/>
          </w:tcPr>
          <w:p w14:paraId="3603EBB1" w14:textId="77777777" w:rsidR="009C3EFA" w:rsidRDefault="009C3EFA"/>
        </w:tc>
        <w:tc>
          <w:tcPr>
            <w:tcW w:w="1080" w:type="dxa"/>
          </w:tcPr>
          <w:p w14:paraId="4F75C1B0" w14:textId="77777777" w:rsidR="009C3EFA" w:rsidRDefault="009C3EFA"/>
        </w:tc>
        <w:tc>
          <w:tcPr>
            <w:tcW w:w="1080" w:type="dxa"/>
          </w:tcPr>
          <w:p w14:paraId="7394555A" w14:textId="77777777" w:rsidR="009C3EFA" w:rsidRDefault="009C3EFA"/>
        </w:tc>
        <w:tc>
          <w:tcPr>
            <w:tcW w:w="1080" w:type="dxa"/>
          </w:tcPr>
          <w:p w14:paraId="1C9B446D" w14:textId="77777777" w:rsidR="009C3EFA" w:rsidRDefault="009C3EFA"/>
        </w:tc>
      </w:tr>
      <w:tr w:rsidR="009C3EFA" w14:paraId="0DB1AB17" w14:textId="77777777">
        <w:tc>
          <w:tcPr>
            <w:tcW w:w="1080" w:type="dxa"/>
          </w:tcPr>
          <w:p w14:paraId="173C5182" w14:textId="77777777" w:rsidR="009C3EFA" w:rsidRDefault="00000000">
            <w:r>
              <w:t>Lab 2B: Data Preparation</w:t>
            </w:r>
          </w:p>
        </w:tc>
        <w:tc>
          <w:tcPr>
            <w:tcW w:w="1080" w:type="dxa"/>
          </w:tcPr>
          <w:p w14:paraId="000FA60C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7361C836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094AC61E" w14:textId="77777777" w:rsidR="009C3EFA" w:rsidRDefault="009C3EFA"/>
        </w:tc>
        <w:tc>
          <w:tcPr>
            <w:tcW w:w="1080" w:type="dxa"/>
          </w:tcPr>
          <w:p w14:paraId="149F2FD0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39F9F9E8" w14:textId="77777777" w:rsidR="009C3EFA" w:rsidRDefault="009C3EFA"/>
        </w:tc>
        <w:tc>
          <w:tcPr>
            <w:tcW w:w="1080" w:type="dxa"/>
          </w:tcPr>
          <w:p w14:paraId="45F50DBA" w14:textId="77777777" w:rsidR="009C3EFA" w:rsidRDefault="009C3EFA"/>
        </w:tc>
        <w:tc>
          <w:tcPr>
            <w:tcW w:w="1080" w:type="dxa"/>
          </w:tcPr>
          <w:p w14:paraId="651C673E" w14:textId="77777777" w:rsidR="009C3EFA" w:rsidRDefault="009C3EFA"/>
        </w:tc>
      </w:tr>
      <w:tr w:rsidR="009C3EFA" w14:paraId="7D71D524" w14:textId="77777777">
        <w:tc>
          <w:tcPr>
            <w:tcW w:w="1080" w:type="dxa"/>
          </w:tcPr>
          <w:p w14:paraId="73FD449B" w14:textId="77777777" w:rsidR="009C3EFA" w:rsidRDefault="00000000">
            <w:r>
              <w:t>Lab 2C: R Intro</w:t>
            </w:r>
          </w:p>
        </w:tc>
        <w:tc>
          <w:tcPr>
            <w:tcW w:w="1080" w:type="dxa"/>
          </w:tcPr>
          <w:p w14:paraId="563DD170" w14:textId="77777777" w:rsidR="009C3EFA" w:rsidRDefault="009C3EFA"/>
        </w:tc>
        <w:tc>
          <w:tcPr>
            <w:tcW w:w="1080" w:type="dxa"/>
          </w:tcPr>
          <w:p w14:paraId="1C989B84" w14:textId="77777777" w:rsidR="009C3EFA" w:rsidRDefault="009C3EFA"/>
        </w:tc>
        <w:tc>
          <w:tcPr>
            <w:tcW w:w="1080" w:type="dxa"/>
          </w:tcPr>
          <w:p w14:paraId="2592EB06" w14:textId="77777777" w:rsidR="009C3EFA" w:rsidRDefault="009C3EFA"/>
        </w:tc>
        <w:tc>
          <w:tcPr>
            <w:tcW w:w="1080" w:type="dxa"/>
          </w:tcPr>
          <w:p w14:paraId="104F1761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4540A1AE" w14:textId="77777777" w:rsidR="009C3EFA" w:rsidRDefault="009C3EFA"/>
        </w:tc>
        <w:tc>
          <w:tcPr>
            <w:tcW w:w="1080" w:type="dxa"/>
          </w:tcPr>
          <w:p w14:paraId="5B8767F3" w14:textId="77777777" w:rsidR="009C3EFA" w:rsidRDefault="009C3EFA"/>
        </w:tc>
        <w:tc>
          <w:tcPr>
            <w:tcW w:w="1080" w:type="dxa"/>
          </w:tcPr>
          <w:p w14:paraId="74ABCA03" w14:textId="77777777" w:rsidR="009C3EFA" w:rsidRDefault="009C3EFA"/>
        </w:tc>
      </w:tr>
      <w:tr w:rsidR="009C3EFA" w14:paraId="7D26D36F" w14:textId="77777777">
        <w:tc>
          <w:tcPr>
            <w:tcW w:w="1080" w:type="dxa"/>
          </w:tcPr>
          <w:p w14:paraId="130AB041" w14:textId="77777777" w:rsidR="009C3EFA" w:rsidRDefault="00000000">
            <w:r>
              <w:t>Lab 3A: Data Profiling</w:t>
            </w:r>
          </w:p>
        </w:tc>
        <w:tc>
          <w:tcPr>
            <w:tcW w:w="1080" w:type="dxa"/>
          </w:tcPr>
          <w:p w14:paraId="1C186FE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708AA76B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1245A949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157C2146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56154668" w14:textId="77777777" w:rsidR="009C3EFA" w:rsidRDefault="009C3EFA"/>
        </w:tc>
        <w:tc>
          <w:tcPr>
            <w:tcW w:w="1080" w:type="dxa"/>
          </w:tcPr>
          <w:p w14:paraId="093AE4AB" w14:textId="77777777" w:rsidR="009C3EFA" w:rsidRDefault="009C3EFA"/>
        </w:tc>
        <w:tc>
          <w:tcPr>
            <w:tcW w:w="1080" w:type="dxa"/>
          </w:tcPr>
          <w:p w14:paraId="33632247" w14:textId="77777777" w:rsidR="009C3EFA" w:rsidRDefault="009C3EFA"/>
        </w:tc>
      </w:tr>
      <w:tr w:rsidR="009C3EFA" w14:paraId="279E6E01" w14:textId="77777777">
        <w:tc>
          <w:tcPr>
            <w:tcW w:w="1080" w:type="dxa"/>
          </w:tcPr>
          <w:p w14:paraId="558A3AC4" w14:textId="77777777" w:rsidR="009C3EFA" w:rsidRDefault="00000000">
            <w:r>
              <w:t>Lab 3B: APIs</w:t>
            </w:r>
          </w:p>
        </w:tc>
        <w:tc>
          <w:tcPr>
            <w:tcW w:w="1080" w:type="dxa"/>
          </w:tcPr>
          <w:p w14:paraId="32FD4B58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3A403627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4C6A3F13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23028BA1" w14:textId="77777777" w:rsidR="009C3EFA" w:rsidRDefault="009C3EFA"/>
        </w:tc>
        <w:tc>
          <w:tcPr>
            <w:tcW w:w="1080" w:type="dxa"/>
          </w:tcPr>
          <w:p w14:paraId="33B35D28" w14:textId="77777777" w:rsidR="009C3EFA" w:rsidRDefault="009C3EFA"/>
        </w:tc>
        <w:tc>
          <w:tcPr>
            <w:tcW w:w="1080" w:type="dxa"/>
          </w:tcPr>
          <w:p w14:paraId="03098DD1" w14:textId="77777777" w:rsidR="009C3EFA" w:rsidRDefault="009C3EFA"/>
        </w:tc>
        <w:tc>
          <w:tcPr>
            <w:tcW w:w="1080" w:type="dxa"/>
          </w:tcPr>
          <w:p w14:paraId="20924CF1" w14:textId="77777777" w:rsidR="009C3EFA" w:rsidRDefault="009C3EFA"/>
        </w:tc>
      </w:tr>
      <w:tr w:rsidR="009C3EFA" w14:paraId="2AF48694" w14:textId="77777777">
        <w:tc>
          <w:tcPr>
            <w:tcW w:w="1080" w:type="dxa"/>
          </w:tcPr>
          <w:p w14:paraId="03EEEC8A" w14:textId="77777777" w:rsidR="009C3EFA" w:rsidRDefault="00000000">
            <w:r>
              <w:t>Lab 4A: Unsupervised Learning</w:t>
            </w:r>
          </w:p>
        </w:tc>
        <w:tc>
          <w:tcPr>
            <w:tcW w:w="1080" w:type="dxa"/>
          </w:tcPr>
          <w:p w14:paraId="7FF52B3E" w14:textId="77777777" w:rsidR="009C3EFA" w:rsidRDefault="009C3EFA"/>
        </w:tc>
        <w:tc>
          <w:tcPr>
            <w:tcW w:w="1080" w:type="dxa"/>
          </w:tcPr>
          <w:p w14:paraId="7B88E3CE" w14:textId="77777777" w:rsidR="009C3EFA" w:rsidRDefault="009C3EFA"/>
        </w:tc>
        <w:tc>
          <w:tcPr>
            <w:tcW w:w="1080" w:type="dxa"/>
          </w:tcPr>
          <w:p w14:paraId="4D984075" w14:textId="77777777" w:rsidR="009C3EFA" w:rsidRDefault="009C3EFA"/>
        </w:tc>
        <w:tc>
          <w:tcPr>
            <w:tcW w:w="1080" w:type="dxa"/>
          </w:tcPr>
          <w:p w14:paraId="64EDB4A0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0E373C17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7808E949" w14:textId="77777777" w:rsidR="009C3EFA" w:rsidRDefault="009C3EFA"/>
        </w:tc>
        <w:tc>
          <w:tcPr>
            <w:tcW w:w="1080" w:type="dxa"/>
          </w:tcPr>
          <w:p w14:paraId="08EA98CC" w14:textId="77777777" w:rsidR="009C3EFA" w:rsidRDefault="009C3EFA"/>
        </w:tc>
      </w:tr>
      <w:tr w:rsidR="009C3EFA" w14:paraId="6FACCC3E" w14:textId="77777777">
        <w:tc>
          <w:tcPr>
            <w:tcW w:w="1080" w:type="dxa"/>
          </w:tcPr>
          <w:p w14:paraId="01DBA5A6" w14:textId="77777777" w:rsidR="009C3EFA" w:rsidRDefault="00000000">
            <w:r>
              <w:t>Lab 4B: Supervised Learning</w:t>
            </w:r>
          </w:p>
        </w:tc>
        <w:tc>
          <w:tcPr>
            <w:tcW w:w="1080" w:type="dxa"/>
          </w:tcPr>
          <w:p w14:paraId="626E8886" w14:textId="77777777" w:rsidR="009C3EFA" w:rsidRDefault="009C3EFA"/>
        </w:tc>
        <w:tc>
          <w:tcPr>
            <w:tcW w:w="1080" w:type="dxa"/>
          </w:tcPr>
          <w:p w14:paraId="457877DD" w14:textId="77777777" w:rsidR="009C3EFA" w:rsidRDefault="009C3EFA"/>
        </w:tc>
        <w:tc>
          <w:tcPr>
            <w:tcW w:w="1080" w:type="dxa"/>
          </w:tcPr>
          <w:p w14:paraId="399B3B71" w14:textId="77777777" w:rsidR="009C3EFA" w:rsidRDefault="009C3EFA"/>
        </w:tc>
        <w:tc>
          <w:tcPr>
            <w:tcW w:w="1080" w:type="dxa"/>
          </w:tcPr>
          <w:p w14:paraId="134435F2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3AD63AD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479D01BB" w14:textId="77777777" w:rsidR="009C3EFA" w:rsidRDefault="009C3EFA"/>
        </w:tc>
        <w:tc>
          <w:tcPr>
            <w:tcW w:w="1080" w:type="dxa"/>
          </w:tcPr>
          <w:p w14:paraId="6D584DC7" w14:textId="77777777" w:rsidR="009C3EFA" w:rsidRDefault="009C3EFA"/>
        </w:tc>
      </w:tr>
      <w:tr w:rsidR="009C3EFA" w14:paraId="3D08A92A" w14:textId="77777777">
        <w:tc>
          <w:tcPr>
            <w:tcW w:w="1080" w:type="dxa"/>
          </w:tcPr>
          <w:p w14:paraId="53245797" w14:textId="77777777" w:rsidR="009C3EFA" w:rsidRDefault="00000000">
            <w:r>
              <w:t>Lab 5A: Descriptive Statistics</w:t>
            </w:r>
          </w:p>
        </w:tc>
        <w:tc>
          <w:tcPr>
            <w:tcW w:w="1080" w:type="dxa"/>
          </w:tcPr>
          <w:p w14:paraId="34411971" w14:textId="77777777" w:rsidR="009C3EFA" w:rsidRDefault="009C3EFA"/>
        </w:tc>
        <w:tc>
          <w:tcPr>
            <w:tcW w:w="1080" w:type="dxa"/>
          </w:tcPr>
          <w:p w14:paraId="4079D8DF" w14:textId="77777777" w:rsidR="009C3EFA" w:rsidRDefault="009C3EFA"/>
        </w:tc>
        <w:tc>
          <w:tcPr>
            <w:tcW w:w="1080" w:type="dxa"/>
          </w:tcPr>
          <w:p w14:paraId="1D81AE2B" w14:textId="77777777" w:rsidR="009C3EFA" w:rsidRDefault="009C3EFA"/>
        </w:tc>
        <w:tc>
          <w:tcPr>
            <w:tcW w:w="1080" w:type="dxa"/>
          </w:tcPr>
          <w:p w14:paraId="13036238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03DBB379" w14:textId="77777777" w:rsidR="009C3EFA" w:rsidRDefault="009C3EFA"/>
        </w:tc>
        <w:tc>
          <w:tcPr>
            <w:tcW w:w="1080" w:type="dxa"/>
          </w:tcPr>
          <w:p w14:paraId="1E80D41E" w14:textId="77777777" w:rsidR="009C3EFA" w:rsidRDefault="009C3EFA"/>
        </w:tc>
        <w:tc>
          <w:tcPr>
            <w:tcW w:w="1080" w:type="dxa"/>
          </w:tcPr>
          <w:p w14:paraId="4F564E5A" w14:textId="77777777" w:rsidR="009C3EFA" w:rsidRDefault="009C3EFA"/>
        </w:tc>
      </w:tr>
      <w:tr w:rsidR="009C3EFA" w14:paraId="29184A62" w14:textId="77777777">
        <w:tc>
          <w:tcPr>
            <w:tcW w:w="1080" w:type="dxa"/>
          </w:tcPr>
          <w:p w14:paraId="104E7B44" w14:textId="77777777" w:rsidR="009C3EFA" w:rsidRDefault="00000000">
            <w:r>
              <w:t>Lab 5B: Data Visualization (ggplot2)</w:t>
            </w:r>
          </w:p>
        </w:tc>
        <w:tc>
          <w:tcPr>
            <w:tcW w:w="1080" w:type="dxa"/>
          </w:tcPr>
          <w:p w14:paraId="2DDB8C5D" w14:textId="77777777" w:rsidR="009C3EFA" w:rsidRDefault="009C3EFA"/>
        </w:tc>
        <w:tc>
          <w:tcPr>
            <w:tcW w:w="1080" w:type="dxa"/>
          </w:tcPr>
          <w:p w14:paraId="5AA48926" w14:textId="77777777" w:rsidR="009C3EFA" w:rsidRDefault="009C3EFA"/>
        </w:tc>
        <w:tc>
          <w:tcPr>
            <w:tcW w:w="1080" w:type="dxa"/>
          </w:tcPr>
          <w:p w14:paraId="752E6DF0" w14:textId="77777777" w:rsidR="009C3EFA" w:rsidRDefault="009C3EFA"/>
        </w:tc>
        <w:tc>
          <w:tcPr>
            <w:tcW w:w="1080" w:type="dxa"/>
          </w:tcPr>
          <w:p w14:paraId="113C890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5A626ABF" w14:textId="77777777" w:rsidR="009C3EFA" w:rsidRDefault="009C3EFA"/>
        </w:tc>
        <w:tc>
          <w:tcPr>
            <w:tcW w:w="1080" w:type="dxa"/>
          </w:tcPr>
          <w:p w14:paraId="0CA615FB" w14:textId="77777777" w:rsidR="009C3EFA" w:rsidRDefault="009C3EFA"/>
        </w:tc>
        <w:tc>
          <w:tcPr>
            <w:tcW w:w="1080" w:type="dxa"/>
          </w:tcPr>
          <w:p w14:paraId="5AA5E392" w14:textId="77777777" w:rsidR="009C3EFA" w:rsidRDefault="009C3EFA"/>
        </w:tc>
      </w:tr>
      <w:tr w:rsidR="009C3EFA" w14:paraId="591FB9E7" w14:textId="77777777">
        <w:tc>
          <w:tcPr>
            <w:tcW w:w="1080" w:type="dxa"/>
          </w:tcPr>
          <w:p w14:paraId="23EA4C1F" w14:textId="77777777" w:rsidR="009C3EFA" w:rsidRDefault="00000000">
            <w:r>
              <w:t xml:space="preserve">Lab 6A: Prompt </w:t>
            </w:r>
            <w:r>
              <w:lastRenderedPageBreak/>
              <w:t>Engineering</w:t>
            </w:r>
          </w:p>
        </w:tc>
        <w:tc>
          <w:tcPr>
            <w:tcW w:w="1080" w:type="dxa"/>
          </w:tcPr>
          <w:p w14:paraId="6E7715C7" w14:textId="77777777" w:rsidR="009C3EFA" w:rsidRDefault="009C3EFA"/>
        </w:tc>
        <w:tc>
          <w:tcPr>
            <w:tcW w:w="1080" w:type="dxa"/>
          </w:tcPr>
          <w:p w14:paraId="698B6F4C" w14:textId="77777777" w:rsidR="009C3EFA" w:rsidRDefault="009C3EFA"/>
        </w:tc>
        <w:tc>
          <w:tcPr>
            <w:tcW w:w="1080" w:type="dxa"/>
          </w:tcPr>
          <w:p w14:paraId="2539A821" w14:textId="77777777" w:rsidR="009C3EFA" w:rsidRDefault="009C3EFA"/>
        </w:tc>
        <w:tc>
          <w:tcPr>
            <w:tcW w:w="1080" w:type="dxa"/>
          </w:tcPr>
          <w:p w14:paraId="2FF3B495" w14:textId="77777777" w:rsidR="009C3EFA" w:rsidRDefault="009C3EFA"/>
        </w:tc>
        <w:tc>
          <w:tcPr>
            <w:tcW w:w="1080" w:type="dxa"/>
          </w:tcPr>
          <w:p w14:paraId="3363939E" w14:textId="77777777" w:rsidR="009C3EFA" w:rsidRDefault="009C3EFA"/>
        </w:tc>
        <w:tc>
          <w:tcPr>
            <w:tcW w:w="1080" w:type="dxa"/>
          </w:tcPr>
          <w:p w14:paraId="0E22E5EC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6BDB5A2F" w14:textId="77777777" w:rsidR="009C3EFA" w:rsidRDefault="009C3EFA"/>
        </w:tc>
      </w:tr>
      <w:tr w:rsidR="009C3EFA" w14:paraId="26B72D07" w14:textId="77777777">
        <w:tc>
          <w:tcPr>
            <w:tcW w:w="1080" w:type="dxa"/>
          </w:tcPr>
          <w:p w14:paraId="312BC470" w14:textId="77777777" w:rsidR="009C3EFA" w:rsidRDefault="00000000">
            <w:r>
              <w:t>Lab 7A: Detecting Bias</w:t>
            </w:r>
          </w:p>
        </w:tc>
        <w:tc>
          <w:tcPr>
            <w:tcW w:w="1080" w:type="dxa"/>
          </w:tcPr>
          <w:p w14:paraId="771BB747" w14:textId="77777777" w:rsidR="009C3EFA" w:rsidRDefault="009C3EFA"/>
        </w:tc>
        <w:tc>
          <w:tcPr>
            <w:tcW w:w="1080" w:type="dxa"/>
          </w:tcPr>
          <w:p w14:paraId="7D5320A4" w14:textId="77777777" w:rsidR="009C3EFA" w:rsidRDefault="009C3EFA"/>
        </w:tc>
        <w:tc>
          <w:tcPr>
            <w:tcW w:w="1080" w:type="dxa"/>
          </w:tcPr>
          <w:p w14:paraId="79182B89" w14:textId="77777777" w:rsidR="009C3EFA" w:rsidRDefault="009C3EFA"/>
        </w:tc>
        <w:tc>
          <w:tcPr>
            <w:tcW w:w="1080" w:type="dxa"/>
          </w:tcPr>
          <w:p w14:paraId="2F4B1FA1" w14:textId="77777777" w:rsidR="009C3EFA" w:rsidRDefault="009C3EFA"/>
        </w:tc>
        <w:tc>
          <w:tcPr>
            <w:tcW w:w="1080" w:type="dxa"/>
          </w:tcPr>
          <w:p w14:paraId="70093CE0" w14:textId="77777777" w:rsidR="009C3EFA" w:rsidRDefault="009C3EFA"/>
        </w:tc>
        <w:tc>
          <w:tcPr>
            <w:tcW w:w="1080" w:type="dxa"/>
          </w:tcPr>
          <w:p w14:paraId="2D7151F7" w14:textId="77777777" w:rsidR="009C3EFA" w:rsidRDefault="009C3EFA"/>
        </w:tc>
        <w:tc>
          <w:tcPr>
            <w:tcW w:w="1080" w:type="dxa"/>
          </w:tcPr>
          <w:p w14:paraId="6F623C7B" w14:textId="77777777" w:rsidR="009C3EFA" w:rsidRDefault="00000000">
            <w:r>
              <w:t>✔</w:t>
            </w:r>
          </w:p>
        </w:tc>
      </w:tr>
      <w:tr w:rsidR="009C3EFA" w14:paraId="6473C507" w14:textId="77777777">
        <w:tc>
          <w:tcPr>
            <w:tcW w:w="1080" w:type="dxa"/>
          </w:tcPr>
          <w:p w14:paraId="5C472036" w14:textId="77777777" w:rsidR="009C3EFA" w:rsidRDefault="00000000">
            <w:r>
              <w:t>Lab 7B: AI-Created Data</w:t>
            </w:r>
          </w:p>
        </w:tc>
        <w:tc>
          <w:tcPr>
            <w:tcW w:w="1080" w:type="dxa"/>
          </w:tcPr>
          <w:p w14:paraId="2FAB9A13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6542984D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46D9B42A" w14:textId="77777777" w:rsidR="009C3EFA" w:rsidRDefault="009C3EFA"/>
        </w:tc>
        <w:tc>
          <w:tcPr>
            <w:tcW w:w="1080" w:type="dxa"/>
          </w:tcPr>
          <w:p w14:paraId="28E18235" w14:textId="77777777" w:rsidR="009C3EFA" w:rsidRDefault="009C3EFA"/>
        </w:tc>
        <w:tc>
          <w:tcPr>
            <w:tcW w:w="1080" w:type="dxa"/>
          </w:tcPr>
          <w:p w14:paraId="6E4CE1A6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16799891" w14:textId="77777777" w:rsidR="009C3EFA" w:rsidRDefault="00000000">
            <w:r>
              <w:t>✔</w:t>
            </w:r>
          </w:p>
        </w:tc>
        <w:tc>
          <w:tcPr>
            <w:tcW w:w="1080" w:type="dxa"/>
          </w:tcPr>
          <w:p w14:paraId="51DE9E82" w14:textId="77777777" w:rsidR="009C3EFA" w:rsidRDefault="00000000">
            <w:r>
              <w:t>✔</w:t>
            </w:r>
          </w:p>
        </w:tc>
      </w:tr>
    </w:tbl>
    <w:p w14:paraId="485A9BA6" w14:textId="77777777" w:rsidR="002209CC" w:rsidRDefault="002209CC"/>
    <w:sectPr w:rsidR="002209C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5953497">
    <w:abstractNumId w:val="8"/>
  </w:num>
  <w:num w:numId="2" w16cid:durableId="1974628935">
    <w:abstractNumId w:val="6"/>
  </w:num>
  <w:num w:numId="3" w16cid:durableId="1580168595">
    <w:abstractNumId w:val="5"/>
  </w:num>
  <w:num w:numId="4" w16cid:durableId="599144019">
    <w:abstractNumId w:val="4"/>
  </w:num>
  <w:num w:numId="5" w16cid:durableId="1513107662">
    <w:abstractNumId w:val="7"/>
  </w:num>
  <w:num w:numId="6" w16cid:durableId="1731611265">
    <w:abstractNumId w:val="3"/>
  </w:num>
  <w:num w:numId="7" w16cid:durableId="1946495002">
    <w:abstractNumId w:val="2"/>
  </w:num>
  <w:num w:numId="8" w16cid:durableId="1498418092">
    <w:abstractNumId w:val="1"/>
  </w:num>
  <w:num w:numId="9" w16cid:durableId="1948662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09CC"/>
    <w:rsid w:val="0029639D"/>
    <w:rsid w:val="00326F90"/>
    <w:rsid w:val="00387DC7"/>
    <w:rsid w:val="005D07B3"/>
    <w:rsid w:val="009C3EFA"/>
    <w:rsid w:val="00A3570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8F624C"/>
  <w14:defaultImageDpi w14:val="300"/>
  <w15:docId w15:val="{ECC82768-B763-4BC8-9C9E-914A4F88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3</cp:revision>
  <dcterms:created xsi:type="dcterms:W3CDTF">2026-06-13T14:45:00Z</dcterms:created>
  <dcterms:modified xsi:type="dcterms:W3CDTF">2026-06-13T14:45:00Z</dcterms:modified>
  <cp:category/>
</cp:coreProperties>
</file>